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vertAnchor="page" w:horzAnchor="margin" w:tblpX="-431" w:tblpY="2821"/>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6832"/>
      </w:tblGrid>
      <w:tr w:rsidR="000D63C5" w:rsidRPr="008B5E83" w14:paraId="0943446E" w14:textId="77777777" w:rsidTr="000D63C5">
        <w:tc>
          <w:tcPr>
            <w:tcW w:w="10065" w:type="dxa"/>
            <w:gridSpan w:val="2"/>
            <w:shd w:val="clear" w:color="auto" w:fill="auto"/>
          </w:tcPr>
          <w:p w14:paraId="6291AA68" w14:textId="77777777" w:rsidR="000D63C5" w:rsidRPr="008B5E83" w:rsidRDefault="000D63C5" w:rsidP="000D63C5">
            <w:pPr>
              <w:pStyle w:val="BasistekstEmtio"/>
              <w:rPr>
                <w:rFonts w:cs="Arial"/>
                <w:b/>
                <w:bCs/>
                <w:szCs w:val="19"/>
              </w:rPr>
            </w:pPr>
            <w:r w:rsidRPr="008B5E83">
              <w:rPr>
                <w:rFonts w:cs="Arial"/>
                <w:b/>
                <w:bCs/>
                <w:szCs w:val="19"/>
              </w:rPr>
              <w:t>Kansendossier</w:t>
            </w:r>
          </w:p>
        </w:tc>
      </w:tr>
      <w:tr w:rsidR="000D63C5" w:rsidRPr="008B5E83" w14:paraId="76E3B844" w14:textId="77777777" w:rsidTr="000D63C5">
        <w:tc>
          <w:tcPr>
            <w:tcW w:w="10065" w:type="dxa"/>
            <w:gridSpan w:val="2"/>
            <w:shd w:val="clear" w:color="auto" w:fill="auto"/>
          </w:tcPr>
          <w:p w14:paraId="74A4F1F8" w14:textId="173DA45A" w:rsidR="000D63C5" w:rsidRPr="008B5E83" w:rsidRDefault="000D63C5" w:rsidP="000D63C5">
            <w:pPr>
              <w:pStyle w:val="BasistekstEmtio"/>
              <w:rPr>
                <w:rFonts w:cs="Arial"/>
                <w:szCs w:val="19"/>
              </w:rPr>
            </w:pPr>
            <w:r w:rsidRPr="008B5E83">
              <w:rPr>
                <w:rFonts w:cs="Arial"/>
                <w:szCs w:val="19"/>
              </w:rPr>
              <w:t xml:space="preserve">Graag hier de extra opties beschrijven. Op welke wijze dragen deze bij aan het realiseren van de </w:t>
            </w:r>
            <w:r w:rsidR="00030CEB">
              <w:rPr>
                <w:rFonts w:cs="Arial"/>
                <w:szCs w:val="19"/>
              </w:rPr>
              <w:t>doe</w:t>
            </w:r>
            <w:r w:rsidRPr="008B5E83">
              <w:rPr>
                <w:rFonts w:cs="Arial"/>
                <w:szCs w:val="19"/>
              </w:rPr>
              <w:t>lstellingen</w:t>
            </w:r>
            <w:r w:rsidR="00030CEB">
              <w:rPr>
                <w:rFonts w:cs="Arial"/>
                <w:szCs w:val="19"/>
              </w:rPr>
              <w:t>, uitgangspunten en kaders</w:t>
            </w:r>
            <w:r w:rsidRPr="008B5E83">
              <w:rPr>
                <w:rFonts w:cs="Arial"/>
                <w:szCs w:val="19"/>
              </w:rPr>
              <w:t>? Onderbouwd met prestatie-informatie.</w:t>
            </w:r>
          </w:p>
        </w:tc>
      </w:tr>
      <w:tr w:rsidR="000D63C5" w:rsidRPr="008B5E83" w14:paraId="5E5A2297" w14:textId="77777777" w:rsidTr="000D63C5">
        <w:tc>
          <w:tcPr>
            <w:tcW w:w="3233" w:type="dxa"/>
            <w:shd w:val="clear" w:color="auto" w:fill="auto"/>
          </w:tcPr>
          <w:p w14:paraId="19210E9A" w14:textId="77777777" w:rsidR="000D63C5" w:rsidRPr="008B5E83" w:rsidRDefault="000D63C5" w:rsidP="000D63C5">
            <w:pPr>
              <w:pStyle w:val="BasistekstEmtio"/>
              <w:rPr>
                <w:rFonts w:cs="Arial"/>
                <w:b/>
                <w:szCs w:val="19"/>
              </w:rPr>
            </w:pPr>
            <w:r w:rsidRPr="008B5E83">
              <w:rPr>
                <w:rFonts w:cs="Arial"/>
                <w:b/>
                <w:szCs w:val="19"/>
              </w:rPr>
              <w:t>Kans 1</w:t>
            </w:r>
          </w:p>
        </w:tc>
        <w:tc>
          <w:tcPr>
            <w:tcW w:w="6832" w:type="dxa"/>
            <w:shd w:val="clear" w:color="auto" w:fill="auto"/>
          </w:tcPr>
          <w:p w14:paraId="2439F434" w14:textId="77777777" w:rsidR="000D63C5" w:rsidRPr="008B5E83" w:rsidRDefault="000D63C5" w:rsidP="000D63C5">
            <w:pPr>
              <w:pStyle w:val="BasistekstEmtio"/>
              <w:rPr>
                <w:rFonts w:cs="Arial"/>
                <w:szCs w:val="19"/>
              </w:rPr>
            </w:pPr>
          </w:p>
        </w:tc>
      </w:tr>
      <w:tr w:rsidR="000D63C5" w:rsidRPr="008B5E83" w14:paraId="5E28480B" w14:textId="77777777" w:rsidTr="000D63C5">
        <w:tc>
          <w:tcPr>
            <w:tcW w:w="3233" w:type="dxa"/>
            <w:shd w:val="clear" w:color="auto" w:fill="auto"/>
          </w:tcPr>
          <w:p w14:paraId="42EDE16F" w14:textId="2DF46307" w:rsidR="000D63C5" w:rsidRPr="008B5E83" w:rsidRDefault="000D63C5" w:rsidP="000D63C5">
            <w:pPr>
              <w:pStyle w:val="BasistekstEmtio"/>
              <w:rPr>
                <w:rFonts w:cs="Arial"/>
                <w:szCs w:val="19"/>
              </w:rPr>
            </w:pPr>
            <w:r w:rsidRPr="008B5E83">
              <w:rPr>
                <w:rFonts w:cs="Arial"/>
                <w:szCs w:val="19"/>
              </w:rPr>
              <w:t>Op welke wijze draagt deze kans extra bij aan het realiseren van de doelstelling</w:t>
            </w:r>
            <w:r w:rsidR="00CA490C">
              <w:rPr>
                <w:rFonts w:cs="Arial"/>
                <w:szCs w:val="19"/>
              </w:rPr>
              <w:t>en, uitgangspunten en kaders</w:t>
            </w:r>
            <w:r w:rsidRPr="008B5E83">
              <w:rPr>
                <w:rFonts w:cs="Arial"/>
                <w:szCs w:val="19"/>
              </w:rPr>
              <w:t>?</w:t>
            </w:r>
          </w:p>
        </w:tc>
        <w:tc>
          <w:tcPr>
            <w:tcW w:w="6832" w:type="dxa"/>
            <w:shd w:val="clear" w:color="auto" w:fill="auto"/>
          </w:tcPr>
          <w:p w14:paraId="3AEE2C5A" w14:textId="77777777" w:rsidR="000D63C5" w:rsidRPr="008B5E83" w:rsidRDefault="000D63C5" w:rsidP="000D63C5">
            <w:pPr>
              <w:pStyle w:val="BasistekstEmtio"/>
              <w:rPr>
                <w:rFonts w:cs="Arial"/>
                <w:szCs w:val="19"/>
              </w:rPr>
            </w:pPr>
          </w:p>
        </w:tc>
      </w:tr>
      <w:tr w:rsidR="000D63C5" w:rsidRPr="008B5E83" w14:paraId="52A103E3" w14:textId="77777777" w:rsidTr="000D63C5">
        <w:tc>
          <w:tcPr>
            <w:tcW w:w="3233" w:type="dxa"/>
            <w:shd w:val="clear" w:color="auto" w:fill="auto"/>
          </w:tcPr>
          <w:p w14:paraId="4A60B58C" w14:textId="77777777" w:rsidR="000D63C5" w:rsidRPr="008B5E83" w:rsidRDefault="000D63C5" w:rsidP="000D63C5">
            <w:pPr>
              <w:pStyle w:val="BasistekstEmtio"/>
              <w:rPr>
                <w:rFonts w:cs="Arial"/>
                <w:szCs w:val="19"/>
              </w:rPr>
            </w:pPr>
            <w:r w:rsidRPr="008B5E83">
              <w:rPr>
                <w:rFonts w:cs="Arial"/>
                <w:szCs w:val="19"/>
              </w:rPr>
              <w:t>Onderbouwing</w:t>
            </w:r>
          </w:p>
        </w:tc>
        <w:tc>
          <w:tcPr>
            <w:tcW w:w="6832" w:type="dxa"/>
            <w:shd w:val="clear" w:color="auto" w:fill="auto"/>
          </w:tcPr>
          <w:p w14:paraId="7B2196BE" w14:textId="77777777" w:rsidR="000D63C5" w:rsidRPr="008B5E83" w:rsidRDefault="000D63C5" w:rsidP="000D63C5">
            <w:pPr>
              <w:pStyle w:val="BasistekstEmtio"/>
              <w:rPr>
                <w:rFonts w:cs="Arial"/>
                <w:szCs w:val="19"/>
              </w:rPr>
            </w:pPr>
          </w:p>
        </w:tc>
      </w:tr>
      <w:tr w:rsidR="000D63C5" w:rsidRPr="008B5E83" w14:paraId="5EA65200" w14:textId="77777777" w:rsidTr="000D63C5">
        <w:tc>
          <w:tcPr>
            <w:tcW w:w="3233" w:type="dxa"/>
            <w:shd w:val="clear" w:color="auto" w:fill="auto"/>
          </w:tcPr>
          <w:p w14:paraId="061F07E4" w14:textId="77777777" w:rsidR="000D63C5" w:rsidRPr="008B5E83" w:rsidRDefault="000D63C5" w:rsidP="000D63C5">
            <w:pPr>
              <w:pStyle w:val="BasistekstEmtio"/>
              <w:rPr>
                <w:rFonts w:cs="Arial"/>
                <w:szCs w:val="19"/>
              </w:rPr>
            </w:pPr>
            <w:r w:rsidRPr="008B5E83">
              <w:rPr>
                <w:rFonts w:cs="Arial"/>
                <w:szCs w:val="19"/>
              </w:rPr>
              <w:t>Impact op prijs</w:t>
            </w:r>
          </w:p>
        </w:tc>
        <w:tc>
          <w:tcPr>
            <w:tcW w:w="6832" w:type="dxa"/>
            <w:shd w:val="clear" w:color="auto" w:fill="auto"/>
          </w:tcPr>
          <w:p w14:paraId="6F7E62EF" w14:textId="77777777" w:rsidR="000D63C5" w:rsidRPr="008B5E83" w:rsidRDefault="000D63C5" w:rsidP="000D63C5">
            <w:pPr>
              <w:pStyle w:val="BasistekstEmtio"/>
              <w:rPr>
                <w:rFonts w:cs="Arial"/>
                <w:szCs w:val="19"/>
              </w:rPr>
            </w:pPr>
          </w:p>
        </w:tc>
      </w:tr>
      <w:tr w:rsidR="000D63C5" w:rsidRPr="008B5E83" w14:paraId="5E8590E7" w14:textId="77777777" w:rsidTr="000D63C5">
        <w:tc>
          <w:tcPr>
            <w:tcW w:w="3233" w:type="dxa"/>
            <w:shd w:val="clear" w:color="auto" w:fill="auto"/>
          </w:tcPr>
          <w:p w14:paraId="2DA4A87C" w14:textId="77777777" w:rsidR="000D63C5" w:rsidRPr="008B5E83" w:rsidRDefault="000D63C5" w:rsidP="000D63C5">
            <w:pPr>
              <w:pStyle w:val="BasistekstEmtio"/>
              <w:rPr>
                <w:rFonts w:cs="Arial"/>
                <w:szCs w:val="19"/>
              </w:rPr>
            </w:pPr>
            <w:r w:rsidRPr="008B5E83">
              <w:rPr>
                <w:rFonts w:cs="Arial"/>
                <w:szCs w:val="19"/>
              </w:rPr>
              <w:t>Impact op tijd</w:t>
            </w:r>
          </w:p>
        </w:tc>
        <w:tc>
          <w:tcPr>
            <w:tcW w:w="6832" w:type="dxa"/>
            <w:shd w:val="clear" w:color="auto" w:fill="auto"/>
          </w:tcPr>
          <w:p w14:paraId="20E078C3" w14:textId="77777777" w:rsidR="000D63C5" w:rsidRPr="008B5E83" w:rsidRDefault="000D63C5" w:rsidP="000D63C5">
            <w:pPr>
              <w:pStyle w:val="BasistekstEmtio"/>
              <w:rPr>
                <w:rFonts w:cs="Arial"/>
                <w:szCs w:val="19"/>
              </w:rPr>
            </w:pPr>
          </w:p>
        </w:tc>
      </w:tr>
      <w:tr w:rsidR="000D63C5" w:rsidRPr="008B5E83" w14:paraId="02FFBB40" w14:textId="77777777" w:rsidTr="000D63C5">
        <w:tc>
          <w:tcPr>
            <w:tcW w:w="3233" w:type="dxa"/>
            <w:shd w:val="clear" w:color="auto" w:fill="auto"/>
          </w:tcPr>
          <w:p w14:paraId="4514D35F" w14:textId="77777777" w:rsidR="000D63C5" w:rsidRPr="008B5E83" w:rsidRDefault="000D63C5" w:rsidP="000D63C5">
            <w:pPr>
              <w:pStyle w:val="BasistekstEmtio"/>
              <w:rPr>
                <w:rFonts w:cs="Arial"/>
                <w:b/>
                <w:szCs w:val="19"/>
              </w:rPr>
            </w:pPr>
            <w:r w:rsidRPr="008B5E83">
              <w:rPr>
                <w:rFonts w:cs="Arial"/>
                <w:b/>
                <w:szCs w:val="19"/>
              </w:rPr>
              <w:t>Kans 2</w:t>
            </w:r>
          </w:p>
        </w:tc>
        <w:tc>
          <w:tcPr>
            <w:tcW w:w="6832" w:type="dxa"/>
            <w:shd w:val="clear" w:color="auto" w:fill="auto"/>
          </w:tcPr>
          <w:p w14:paraId="4AFDBB1A" w14:textId="77777777" w:rsidR="000D63C5" w:rsidRPr="008B5E83" w:rsidRDefault="000D63C5" w:rsidP="000D63C5">
            <w:pPr>
              <w:pStyle w:val="BasistekstEmtio"/>
              <w:rPr>
                <w:rFonts w:cs="Arial"/>
                <w:szCs w:val="19"/>
              </w:rPr>
            </w:pPr>
          </w:p>
        </w:tc>
      </w:tr>
      <w:tr w:rsidR="000D63C5" w:rsidRPr="008B5E83" w14:paraId="7211F51B" w14:textId="77777777" w:rsidTr="000D63C5">
        <w:tc>
          <w:tcPr>
            <w:tcW w:w="3233" w:type="dxa"/>
            <w:shd w:val="clear" w:color="auto" w:fill="auto"/>
          </w:tcPr>
          <w:p w14:paraId="27BF41D2" w14:textId="1EFE7ACB" w:rsidR="000D63C5" w:rsidRPr="008B5E83" w:rsidRDefault="000D63C5" w:rsidP="000D63C5">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shd w:val="clear" w:color="auto" w:fill="auto"/>
          </w:tcPr>
          <w:p w14:paraId="6F4CD846" w14:textId="77777777" w:rsidR="000D63C5" w:rsidRPr="008B5E83" w:rsidRDefault="000D63C5" w:rsidP="000D63C5">
            <w:pPr>
              <w:pStyle w:val="BasistekstEmtio"/>
              <w:rPr>
                <w:rFonts w:cs="Arial"/>
                <w:szCs w:val="19"/>
              </w:rPr>
            </w:pPr>
          </w:p>
        </w:tc>
      </w:tr>
      <w:tr w:rsidR="000D63C5" w:rsidRPr="008B5E83" w14:paraId="0DE04638" w14:textId="77777777" w:rsidTr="000D63C5">
        <w:tc>
          <w:tcPr>
            <w:tcW w:w="3233" w:type="dxa"/>
            <w:shd w:val="clear" w:color="auto" w:fill="auto"/>
          </w:tcPr>
          <w:p w14:paraId="35F4FA6E" w14:textId="77777777" w:rsidR="000D63C5" w:rsidRPr="008B5E83" w:rsidRDefault="000D63C5" w:rsidP="000D63C5">
            <w:pPr>
              <w:pStyle w:val="BasistekstEmtio"/>
              <w:rPr>
                <w:rFonts w:cs="Arial"/>
                <w:szCs w:val="19"/>
              </w:rPr>
            </w:pPr>
            <w:r w:rsidRPr="008B5E83">
              <w:rPr>
                <w:rFonts w:cs="Arial"/>
                <w:szCs w:val="19"/>
              </w:rPr>
              <w:t>Onderbouwing</w:t>
            </w:r>
          </w:p>
        </w:tc>
        <w:tc>
          <w:tcPr>
            <w:tcW w:w="6832" w:type="dxa"/>
            <w:shd w:val="clear" w:color="auto" w:fill="auto"/>
          </w:tcPr>
          <w:p w14:paraId="12381DEA" w14:textId="77777777" w:rsidR="000D63C5" w:rsidRPr="008B5E83" w:rsidRDefault="000D63C5" w:rsidP="000D63C5">
            <w:pPr>
              <w:pStyle w:val="BasistekstEmtio"/>
              <w:rPr>
                <w:rFonts w:cs="Arial"/>
                <w:szCs w:val="19"/>
              </w:rPr>
            </w:pPr>
          </w:p>
        </w:tc>
      </w:tr>
      <w:tr w:rsidR="000D63C5" w:rsidRPr="008B5E83" w14:paraId="45613B5B" w14:textId="77777777" w:rsidTr="000D63C5">
        <w:tc>
          <w:tcPr>
            <w:tcW w:w="3233" w:type="dxa"/>
            <w:shd w:val="clear" w:color="auto" w:fill="auto"/>
          </w:tcPr>
          <w:p w14:paraId="6FF28C43" w14:textId="77777777" w:rsidR="000D63C5" w:rsidRPr="008B5E83" w:rsidRDefault="000D63C5" w:rsidP="000D63C5">
            <w:pPr>
              <w:pStyle w:val="BasistekstEmtio"/>
              <w:rPr>
                <w:rFonts w:cs="Arial"/>
                <w:szCs w:val="19"/>
              </w:rPr>
            </w:pPr>
            <w:r w:rsidRPr="008B5E83">
              <w:rPr>
                <w:rFonts w:cs="Arial"/>
                <w:szCs w:val="19"/>
              </w:rPr>
              <w:t>Impact op prijs</w:t>
            </w:r>
          </w:p>
        </w:tc>
        <w:tc>
          <w:tcPr>
            <w:tcW w:w="6832" w:type="dxa"/>
            <w:shd w:val="clear" w:color="auto" w:fill="auto"/>
          </w:tcPr>
          <w:p w14:paraId="46FBCFD7" w14:textId="77777777" w:rsidR="000D63C5" w:rsidRPr="008B5E83" w:rsidRDefault="000D63C5" w:rsidP="000D63C5">
            <w:pPr>
              <w:pStyle w:val="BasistekstEmtio"/>
              <w:rPr>
                <w:rFonts w:cs="Arial"/>
                <w:szCs w:val="19"/>
              </w:rPr>
            </w:pPr>
          </w:p>
        </w:tc>
      </w:tr>
      <w:tr w:rsidR="000D63C5" w:rsidRPr="008B5E83" w14:paraId="343E8A60" w14:textId="77777777" w:rsidTr="000D63C5">
        <w:tc>
          <w:tcPr>
            <w:tcW w:w="3233" w:type="dxa"/>
            <w:shd w:val="clear" w:color="auto" w:fill="auto"/>
          </w:tcPr>
          <w:p w14:paraId="3E2EDA24" w14:textId="77777777" w:rsidR="000D63C5" w:rsidRPr="008B5E83" w:rsidRDefault="000D63C5" w:rsidP="000D63C5">
            <w:pPr>
              <w:pStyle w:val="BasistekstEmtio"/>
              <w:rPr>
                <w:rFonts w:cs="Arial"/>
                <w:szCs w:val="19"/>
              </w:rPr>
            </w:pPr>
            <w:r w:rsidRPr="008B5E83">
              <w:rPr>
                <w:rFonts w:cs="Arial"/>
                <w:szCs w:val="19"/>
              </w:rPr>
              <w:t>Impact op tijd</w:t>
            </w:r>
          </w:p>
        </w:tc>
        <w:tc>
          <w:tcPr>
            <w:tcW w:w="6832" w:type="dxa"/>
            <w:shd w:val="clear" w:color="auto" w:fill="auto"/>
          </w:tcPr>
          <w:p w14:paraId="267366E1" w14:textId="77777777" w:rsidR="000D63C5" w:rsidRPr="008B5E83" w:rsidRDefault="000D63C5" w:rsidP="000D63C5">
            <w:pPr>
              <w:pStyle w:val="BasistekstEmtio"/>
              <w:rPr>
                <w:rFonts w:cs="Arial"/>
                <w:szCs w:val="19"/>
              </w:rPr>
            </w:pPr>
          </w:p>
        </w:tc>
      </w:tr>
      <w:tr w:rsidR="000D63C5" w:rsidRPr="008B5E83" w14:paraId="19B1501C" w14:textId="77777777" w:rsidTr="000D63C5">
        <w:tc>
          <w:tcPr>
            <w:tcW w:w="3233" w:type="dxa"/>
            <w:shd w:val="clear" w:color="auto" w:fill="auto"/>
          </w:tcPr>
          <w:p w14:paraId="5E4F4709" w14:textId="77777777" w:rsidR="000D63C5" w:rsidRPr="008B5E83" w:rsidRDefault="000D63C5" w:rsidP="000D63C5">
            <w:pPr>
              <w:pStyle w:val="BasistekstEmtio"/>
              <w:rPr>
                <w:rFonts w:cs="Arial"/>
                <w:b/>
                <w:szCs w:val="19"/>
              </w:rPr>
            </w:pPr>
            <w:r w:rsidRPr="008B5E83">
              <w:rPr>
                <w:rFonts w:cs="Arial"/>
                <w:b/>
                <w:szCs w:val="19"/>
              </w:rPr>
              <w:t>Kans 3</w:t>
            </w:r>
          </w:p>
        </w:tc>
        <w:tc>
          <w:tcPr>
            <w:tcW w:w="6832" w:type="dxa"/>
            <w:shd w:val="clear" w:color="auto" w:fill="auto"/>
          </w:tcPr>
          <w:p w14:paraId="22650D05" w14:textId="77777777" w:rsidR="000D63C5" w:rsidRPr="008B5E83" w:rsidRDefault="000D63C5" w:rsidP="000D63C5">
            <w:pPr>
              <w:pStyle w:val="BasistekstEmtio"/>
              <w:rPr>
                <w:rFonts w:cs="Arial"/>
                <w:szCs w:val="19"/>
              </w:rPr>
            </w:pPr>
          </w:p>
        </w:tc>
      </w:tr>
      <w:tr w:rsidR="000D63C5" w:rsidRPr="008B5E83" w14:paraId="6F8C71FC" w14:textId="77777777" w:rsidTr="000D63C5">
        <w:tc>
          <w:tcPr>
            <w:tcW w:w="3233" w:type="dxa"/>
            <w:shd w:val="clear" w:color="auto" w:fill="auto"/>
          </w:tcPr>
          <w:p w14:paraId="425B0D1A" w14:textId="7ECE9339" w:rsidR="000D63C5" w:rsidRPr="008B5E83" w:rsidRDefault="000D63C5" w:rsidP="000D63C5">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shd w:val="clear" w:color="auto" w:fill="auto"/>
          </w:tcPr>
          <w:p w14:paraId="3A126A80" w14:textId="77777777" w:rsidR="000D63C5" w:rsidRPr="008B5E83" w:rsidRDefault="000D63C5" w:rsidP="000D63C5">
            <w:pPr>
              <w:pStyle w:val="BasistekstEmtio"/>
              <w:rPr>
                <w:rFonts w:cs="Arial"/>
                <w:szCs w:val="19"/>
              </w:rPr>
            </w:pPr>
          </w:p>
        </w:tc>
      </w:tr>
      <w:tr w:rsidR="000D63C5" w:rsidRPr="008B5E83" w14:paraId="39D5F559" w14:textId="77777777" w:rsidTr="000D63C5">
        <w:tc>
          <w:tcPr>
            <w:tcW w:w="3233" w:type="dxa"/>
            <w:shd w:val="clear" w:color="auto" w:fill="auto"/>
          </w:tcPr>
          <w:p w14:paraId="79FDC74E" w14:textId="77777777" w:rsidR="000D63C5" w:rsidRPr="008B5E83" w:rsidRDefault="000D63C5" w:rsidP="000D63C5">
            <w:pPr>
              <w:pStyle w:val="BasistekstEmtio"/>
              <w:rPr>
                <w:rFonts w:cs="Arial"/>
                <w:szCs w:val="19"/>
              </w:rPr>
            </w:pPr>
            <w:r w:rsidRPr="008B5E83">
              <w:rPr>
                <w:rFonts w:cs="Arial"/>
                <w:szCs w:val="19"/>
              </w:rPr>
              <w:t>Onderbouwing</w:t>
            </w:r>
          </w:p>
        </w:tc>
        <w:tc>
          <w:tcPr>
            <w:tcW w:w="6832" w:type="dxa"/>
            <w:shd w:val="clear" w:color="auto" w:fill="auto"/>
          </w:tcPr>
          <w:p w14:paraId="17D3F7CB" w14:textId="77777777" w:rsidR="000D63C5" w:rsidRPr="008B5E83" w:rsidRDefault="000D63C5" w:rsidP="000D63C5">
            <w:pPr>
              <w:pStyle w:val="BasistekstEmtio"/>
              <w:rPr>
                <w:rFonts w:cs="Arial"/>
                <w:szCs w:val="19"/>
              </w:rPr>
            </w:pPr>
          </w:p>
        </w:tc>
      </w:tr>
      <w:tr w:rsidR="000D63C5" w:rsidRPr="008B5E83" w14:paraId="3CBB701E" w14:textId="77777777" w:rsidTr="000D63C5">
        <w:tc>
          <w:tcPr>
            <w:tcW w:w="3233" w:type="dxa"/>
            <w:shd w:val="clear" w:color="auto" w:fill="auto"/>
          </w:tcPr>
          <w:p w14:paraId="60321F90" w14:textId="77777777" w:rsidR="000D63C5" w:rsidRPr="008B5E83" w:rsidRDefault="000D63C5" w:rsidP="000D63C5">
            <w:pPr>
              <w:pStyle w:val="BasistekstEmtio"/>
              <w:rPr>
                <w:rFonts w:cs="Arial"/>
                <w:szCs w:val="19"/>
              </w:rPr>
            </w:pPr>
            <w:r w:rsidRPr="008B5E83">
              <w:rPr>
                <w:rFonts w:cs="Arial"/>
                <w:szCs w:val="19"/>
              </w:rPr>
              <w:t>Impact op prijs</w:t>
            </w:r>
          </w:p>
        </w:tc>
        <w:tc>
          <w:tcPr>
            <w:tcW w:w="6832" w:type="dxa"/>
            <w:shd w:val="clear" w:color="auto" w:fill="auto"/>
          </w:tcPr>
          <w:p w14:paraId="7DF1B50B" w14:textId="77777777" w:rsidR="000D63C5" w:rsidRPr="008B5E83" w:rsidRDefault="000D63C5" w:rsidP="000D63C5">
            <w:pPr>
              <w:pStyle w:val="BasistekstEmtio"/>
              <w:rPr>
                <w:rFonts w:cs="Arial"/>
                <w:szCs w:val="19"/>
              </w:rPr>
            </w:pPr>
          </w:p>
        </w:tc>
      </w:tr>
      <w:tr w:rsidR="000D63C5" w:rsidRPr="008B5E83" w14:paraId="468533A8" w14:textId="77777777" w:rsidTr="000D63C5">
        <w:tc>
          <w:tcPr>
            <w:tcW w:w="3233" w:type="dxa"/>
            <w:shd w:val="clear" w:color="auto" w:fill="auto"/>
          </w:tcPr>
          <w:p w14:paraId="7DC8F1F5" w14:textId="77777777" w:rsidR="000D63C5" w:rsidRPr="008B5E83" w:rsidRDefault="000D63C5" w:rsidP="000D63C5">
            <w:pPr>
              <w:pStyle w:val="BasistekstEmtio"/>
              <w:rPr>
                <w:rFonts w:cs="Arial"/>
                <w:szCs w:val="19"/>
              </w:rPr>
            </w:pPr>
            <w:r w:rsidRPr="008B5E83">
              <w:rPr>
                <w:rFonts w:cs="Arial"/>
                <w:szCs w:val="19"/>
              </w:rPr>
              <w:t>Impact op tijd</w:t>
            </w:r>
          </w:p>
        </w:tc>
        <w:tc>
          <w:tcPr>
            <w:tcW w:w="6832" w:type="dxa"/>
            <w:shd w:val="clear" w:color="auto" w:fill="auto"/>
          </w:tcPr>
          <w:p w14:paraId="20F733A6" w14:textId="77777777" w:rsidR="000D63C5" w:rsidRPr="008B5E83" w:rsidRDefault="000D63C5" w:rsidP="000D63C5">
            <w:pPr>
              <w:pStyle w:val="BasistekstEmtio"/>
              <w:rPr>
                <w:rFonts w:cs="Arial"/>
                <w:szCs w:val="19"/>
              </w:rPr>
            </w:pPr>
          </w:p>
        </w:tc>
      </w:tr>
      <w:tr w:rsidR="000D63C5" w:rsidRPr="008B5E83" w14:paraId="6D8304E6" w14:textId="77777777" w:rsidTr="000D63C5">
        <w:tc>
          <w:tcPr>
            <w:tcW w:w="3233" w:type="dxa"/>
            <w:shd w:val="clear" w:color="auto" w:fill="auto"/>
          </w:tcPr>
          <w:p w14:paraId="7F1B9163" w14:textId="77777777" w:rsidR="000D63C5" w:rsidRPr="008B5E83" w:rsidRDefault="000D63C5" w:rsidP="000D63C5">
            <w:pPr>
              <w:pStyle w:val="BasistekstEmtio"/>
              <w:rPr>
                <w:rFonts w:cs="Arial"/>
                <w:b/>
                <w:szCs w:val="19"/>
              </w:rPr>
            </w:pPr>
            <w:r w:rsidRPr="008B5E83">
              <w:rPr>
                <w:rFonts w:cs="Arial"/>
                <w:b/>
                <w:szCs w:val="19"/>
              </w:rPr>
              <w:t>Kans 4</w:t>
            </w:r>
          </w:p>
        </w:tc>
        <w:tc>
          <w:tcPr>
            <w:tcW w:w="6832" w:type="dxa"/>
            <w:shd w:val="clear" w:color="auto" w:fill="auto"/>
          </w:tcPr>
          <w:p w14:paraId="5FA58F9B" w14:textId="77777777" w:rsidR="000D63C5" w:rsidRPr="008B5E83" w:rsidRDefault="000D63C5" w:rsidP="000D63C5">
            <w:pPr>
              <w:pStyle w:val="BasistekstEmtio"/>
              <w:rPr>
                <w:rFonts w:cs="Arial"/>
                <w:szCs w:val="19"/>
              </w:rPr>
            </w:pPr>
          </w:p>
        </w:tc>
      </w:tr>
      <w:tr w:rsidR="000D63C5" w:rsidRPr="008B5E83" w14:paraId="20B2A943" w14:textId="77777777" w:rsidTr="000D63C5">
        <w:tc>
          <w:tcPr>
            <w:tcW w:w="3233" w:type="dxa"/>
            <w:shd w:val="clear" w:color="auto" w:fill="auto"/>
          </w:tcPr>
          <w:p w14:paraId="565FD25B" w14:textId="78DE967A" w:rsidR="000D63C5" w:rsidRPr="008B5E83" w:rsidRDefault="000D63C5" w:rsidP="000D63C5">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shd w:val="clear" w:color="auto" w:fill="auto"/>
          </w:tcPr>
          <w:p w14:paraId="3515CEFE" w14:textId="77777777" w:rsidR="000D63C5" w:rsidRPr="008B5E83" w:rsidRDefault="000D63C5" w:rsidP="000D63C5">
            <w:pPr>
              <w:pStyle w:val="BasistekstEmtio"/>
              <w:rPr>
                <w:rFonts w:cs="Arial"/>
                <w:szCs w:val="19"/>
              </w:rPr>
            </w:pPr>
          </w:p>
        </w:tc>
      </w:tr>
      <w:tr w:rsidR="000D63C5" w:rsidRPr="008B5E83" w14:paraId="65BD1652" w14:textId="77777777" w:rsidTr="000D63C5">
        <w:tc>
          <w:tcPr>
            <w:tcW w:w="3233" w:type="dxa"/>
            <w:shd w:val="clear" w:color="auto" w:fill="auto"/>
          </w:tcPr>
          <w:p w14:paraId="011431A8" w14:textId="77777777" w:rsidR="000D63C5" w:rsidRPr="008B5E83" w:rsidRDefault="000D63C5" w:rsidP="000D63C5">
            <w:pPr>
              <w:pStyle w:val="BasistekstEmtio"/>
              <w:rPr>
                <w:rFonts w:cs="Arial"/>
                <w:szCs w:val="19"/>
              </w:rPr>
            </w:pPr>
            <w:r w:rsidRPr="008B5E83">
              <w:rPr>
                <w:rFonts w:cs="Arial"/>
                <w:szCs w:val="19"/>
              </w:rPr>
              <w:t>Onderbouwing</w:t>
            </w:r>
          </w:p>
        </w:tc>
        <w:tc>
          <w:tcPr>
            <w:tcW w:w="6832" w:type="dxa"/>
            <w:shd w:val="clear" w:color="auto" w:fill="auto"/>
          </w:tcPr>
          <w:p w14:paraId="7EC1A3FD" w14:textId="77777777" w:rsidR="000D63C5" w:rsidRPr="008B5E83" w:rsidRDefault="000D63C5" w:rsidP="000D63C5">
            <w:pPr>
              <w:pStyle w:val="BasistekstEmtio"/>
              <w:rPr>
                <w:rFonts w:cs="Arial"/>
                <w:szCs w:val="19"/>
              </w:rPr>
            </w:pPr>
          </w:p>
        </w:tc>
      </w:tr>
      <w:tr w:rsidR="000D63C5" w:rsidRPr="008B5E83" w14:paraId="25598906" w14:textId="77777777" w:rsidTr="000D63C5">
        <w:tc>
          <w:tcPr>
            <w:tcW w:w="3233" w:type="dxa"/>
            <w:shd w:val="clear" w:color="auto" w:fill="auto"/>
          </w:tcPr>
          <w:p w14:paraId="220E4572" w14:textId="77777777" w:rsidR="000D63C5" w:rsidRPr="008B5E83" w:rsidRDefault="000D63C5" w:rsidP="000D63C5">
            <w:pPr>
              <w:pStyle w:val="BasistekstEmtio"/>
              <w:rPr>
                <w:rFonts w:cs="Arial"/>
                <w:szCs w:val="19"/>
              </w:rPr>
            </w:pPr>
            <w:r w:rsidRPr="008B5E83">
              <w:rPr>
                <w:rFonts w:cs="Arial"/>
                <w:szCs w:val="19"/>
              </w:rPr>
              <w:t>Impact op prijs</w:t>
            </w:r>
          </w:p>
        </w:tc>
        <w:tc>
          <w:tcPr>
            <w:tcW w:w="6832" w:type="dxa"/>
            <w:shd w:val="clear" w:color="auto" w:fill="auto"/>
          </w:tcPr>
          <w:p w14:paraId="188AF158" w14:textId="77777777" w:rsidR="000D63C5" w:rsidRPr="008B5E83" w:rsidRDefault="000D63C5" w:rsidP="000D63C5">
            <w:pPr>
              <w:pStyle w:val="BasistekstEmtio"/>
              <w:rPr>
                <w:rFonts w:cs="Arial"/>
                <w:szCs w:val="19"/>
              </w:rPr>
            </w:pPr>
          </w:p>
        </w:tc>
      </w:tr>
      <w:tr w:rsidR="000D63C5" w:rsidRPr="008B5E83" w14:paraId="30824069" w14:textId="77777777" w:rsidTr="000D63C5">
        <w:tc>
          <w:tcPr>
            <w:tcW w:w="3233" w:type="dxa"/>
            <w:shd w:val="clear" w:color="auto" w:fill="auto"/>
          </w:tcPr>
          <w:p w14:paraId="76EA6CAA" w14:textId="77777777" w:rsidR="000D63C5" w:rsidRPr="008B5E83" w:rsidRDefault="000D63C5" w:rsidP="000D63C5">
            <w:pPr>
              <w:pStyle w:val="BasistekstEmtio"/>
              <w:rPr>
                <w:rFonts w:cs="Arial"/>
                <w:szCs w:val="19"/>
              </w:rPr>
            </w:pPr>
            <w:r w:rsidRPr="008B5E83">
              <w:rPr>
                <w:rFonts w:cs="Arial"/>
                <w:szCs w:val="19"/>
              </w:rPr>
              <w:t>Impact op tijd</w:t>
            </w:r>
          </w:p>
        </w:tc>
        <w:tc>
          <w:tcPr>
            <w:tcW w:w="6832" w:type="dxa"/>
            <w:shd w:val="clear" w:color="auto" w:fill="auto"/>
          </w:tcPr>
          <w:p w14:paraId="1A57AC86" w14:textId="77777777" w:rsidR="000D63C5" w:rsidRPr="008B5E83" w:rsidRDefault="000D63C5" w:rsidP="000D63C5">
            <w:pPr>
              <w:pStyle w:val="BasistekstEmtio"/>
              <w:rPr>
                <w:rFonts w:cs="Arial"/>
                <w:szCs w:val="19"/>
              </w:rPr>
            </w:pPr>
          </w:p>
        </w:tc>
      </w:tr>
      <w:tr w:rsidR="000D63C5" w:rsidRPr="008B5E83" w14:paraId="7608263D" w14:textId="77777777" w:rsidTr="000D63C5">
        <w:tc>
          <w:tcPr>
            <w:tcW w:w="3233" w:type="dxa"/>
            <w:shd w:val="clear" w:color="auto" w:fill="auto"/>
          </w:tcPr>
          <w:p w14:paraId="0FEDCAAC" w14:textId="77777777" w:rsidR="000D63C5" w:rsidRPr="008B5E83" w:rsidRDefault="000D63C5" w:rsidP="000D63C5">
            <w:pPr>
              <w:pStyle w:val="BasistekstEmtio"/>
              <w:rPr>
                <w:rFonts w:cs="Arial"/>
                <w:b/>
                <w:szCs w:val="19"/>
              </w:rPr>
            </w:pPr>
            <w:r w:rsidRPr="008B5E83">
              <w:rPr>
                <w:rFonts w:cs="Arial"/>
                <w:b/>
                <w:szCs w:val="19"/>
              </w:rPr>
              <w:t>Kans 5</w:t>
            </w:r>
          </w:p>
        </w:tc>
        <w:tc>
          <w:tcPr>
            <w:tcW w:w="6832" w:type="dxa"/>
            <w:shd w:val="clear" w:color="auto" w:fill="auto"/>
          </w:tcPr>
          <w:p w14:paraId="3084E9C0" w14:textId="77777777" w:rsidR="000D63C5" w:rsidRPr="008B5E83" w:rsidRDefault="000D63C5" w:rsidP="000D63C5">
            <w:pPr>
              <w:pStyle w:val="BasistekstEmtio"/>
              <w:rPr>
                <w:rFonts w:cs="Arial"/>
                <w:szCs w:val="19"/>
              </w:rPr>
            </w:pPr>
          </w:p>
        </w:tc>
      </w:tr>
      <w:tr w:rsidR="000D63C5" w:rsidRPr="008B5E83" w14:paraId="7EA9884C" w14:textId="77777777" w:rsidTr="000D63C5">
        <w:tc>
          <w:tcPr>
            <w:tcW w:w="3233" w:type="dxa"/>
            <w:shd w:val="clear" w:color="auto" w:fill="auto"/>
          </w:tcPr>
          <w:p w14:paraId="31AFFAE8" w14:textId="74B7458D" w:rsidR="000D63C5" w:rsidRPr="008B5E83" w:rsidRDefault="000D63C5" w:rsidP="000D63C5">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shd w:val="clear" w:color="auto" w:fill="auto"/>
          </w:tcPr>
          <w:p w14:paraId="47395CCA" w14:textId="77777777" w:rsidR="000D63C5" w:rsidRPr="008B5E83" w:rsidRDefault="000D63C5" w:rsidP="000D63C5">
            <w:pPr>
              <w:pStyle w:val="BasistekstEmtio"/>
              <w:rPr>
                <w:rFonts w:cs="Arial"/>
                <w:szCs w:val="19"/>
              </w:rPr>
            </w:pPr>
          </w:p>
        </w:tc>
      </w:tr>
      <w:tr w:rsidR="000D63C5" w:rsidRPr="008B5E83" w14:paraId="2F9F23AD" w14:textId="77777777" w:rsidTr="000D63C5">
        <w:tc>
          <w:tcPr>
            <w:tcW w:w="3233" w:type="dxa"/>
            <w:shd w:val="clear" w:color="auto" w:fill="auto"/>
          </w:tcPr>
          <w:p w14:paraId="48DEC06C" w14:textId="77777777" w:rsidR="000D63C5" w:rsidRPr="008B5E83" w:rsidRDefault="000D63C5" w:rsidP="000D63C5">
            <w:pPr>
              <w:pStyle w:val="BasistekstEmtio"/>
              <w:rPr>
                <w:rFonts w:cs="Arial"/>
                <w:szCs w:val="19"/>
              </w:rPr>
            </w:pPr>
            <w:r w:rsidRPr="008B5E83">
              <w:rPr>
                <w:rFonts w:cs="Arial"/>
                <w:szCs w:val="19"/>
              </w:rPr>
              <w:t>Onderbouwing</w:t>
            </w:r>
          </w:p>
        </w:tc>
        <w:tc>
          <w:tcPr>
            <w:tcW w:w="6832" w:type="dxa"/>
            <w:shd w:val="clear" w:color="auto" w:fill="auto"/>
          </w:tcPr>
          <w:p w14:paraId="2488CFF8" w14:textId="77777777" w:rsidR="000D63C5" w:rsidRPr="008B5E83" w:rsidRDefault="000D63C5" w:rsidP="000D63C5">
            <w:pPr>
              <w:pStyle w:val="BasistekstEmtio"/>
              <w:rPr>
                <w:rFonts w:cs="Arial"/>
                <w:szCs w:val="19"/>
              </w:rPr>
            </w:pPr>
          </w:p>
        </w:tc>
      </w:tr>
      <w:tr w:rsidR="000D63C5" w:rsidRPr="008B5E83" w14:paraId="52948228" w14:textId="77777777" w:rsidTr="000D63C5">
        <w:tc>
          <w:tcPr>
            <w:tcW w:w="3233" w:type="dxa"/>
            <w:shd w:val="clear" w:color="auto" w:fill="auto"/>
          </w:tcPr>
          <w:p w14:paraId="072881BD" w14:textId="77777777" w:rsidR="000D63C5" w:rsidRPr="008B5E83" w:rsidRDefault="000D63C5" w:rsidP="000D63C5">
            <w:pPr>
              <w:pStyle w:val="BasistekstEmtio"/>
              <w:rPr>
                <w:rFonts w:cs="Arial"/>
                <w:szCs w:val="19"/>
              </w:rPr>
            </w:pPr>
            <w:r w:rsidRPr="008B5E83">
              <w:rPr>
                <w:rFonts w:cs="Arial"/>
                <w:szCs w:val="19"/>
              </w:rPr>
              <w:t>Impact op prijs</w:t>
            </w:r>
          </w:p>
        </w:tc>
        <w:tc>
          <w:tcPr>
            <w:tcW w:w="6832" w:type="dxa"/>
            <w:shd w:val="clear" w:color="auto" w:fill="auto"/>
          </w:tcPr>
          <w:p w14:paraId="3805D3A0" w14:textId="77777777" w:rsidR="000D63C5" w:rsidRPr="008B5E83" w:rsidRDefault="000D63C5" w:rsidP="000D63C5">
            <w:pPr>
              <w:pStyle w:val="BasistekstEmtio"/>
              <w:rPr>
                <w:rFonts w:cs="Arial"/>
                <w:szCs w:val="19"/>
              </w:rPr>
            </w:pPr>
          </w:p>
        </w:tc>
      </w:tr>
      <w:tr w:rsidR="000D63C5" w:rsidRPr="008B5E83" w14:paraId="1D57ADE4" w14:textId="77777777" w:rsidTr="000D63C5">
        <w:tc>
          <w:tcPr>
            <w:tcW w:w="3233" w:type="dxa"/>
            <w:shd w:val="clear" w:color="auto" w:fill="auto"/>
          </w:tcPr>
          <w:p w14:paraId="26521AFD" w14:textId="77777777" w:rsidR="000D63C5" w:rsidRPr="008B5E83" w:rsidRDefault="000D63C5" w:rsidP="000D63C5">
            <w:pPr>
              <w:pStyle w:val="BasistekstEmtio"/>
              <w:rPr>
                <w:rFonts w:cs="Arial"/>
                <w:szCs w:val="19"/>
              </w:rPr>
            </w:pPr>
            <w:r w:rsidRPr="008B5E83">
              <w:rPr>
                <w:rFonts w:cs="Arial"/>
                <w:szCs w:val="19"/>
              </w:rPr>
              <w:t>Impact op tijd</w:t>
            </w:r>
          </w:p>
        </w:tc>
        <w:tc>
          <w:tcPr>
            <w:tcW w:w="6832" w:type="dxa"/>
            <w:shd w:val="clear" w:color="auto" w:fill="auto"/>
          </w:tcPr>
          <w:p w14:paraId="36E22950" w14:textId="77777777" w:rsidR="000D63C5" w:rsidRPr="008B5E83" w:rsidRDefault="000D63C5" w:rsidP="000D63C5">
            <w:pPr>
              <w:pStyle w:val="BasistekstEmtio"/>
              <w:rPr>
                <w:rFonts w:cs="Arial"/>
                <w:szCs w:val="19"/>
              </w:rPr>
            </w:pPr>
          </w:p>
        </w:tc>
      </w:tr>
      <w:tr w:rsidR="000D63C5" w:rsidRPr="008B5E83" w14:paraId="3E56C932" w14:textId="77777777" w:rsidTr="000D63C5">
        <w:tc>
          <w:tcPr>
            <w:tcW w:w="3233" w:type="dxa"/>
            <w:shd w:val="clear" w:color="auto" w:fill="auto"/>
          </w:tcPr>
          <w:p w14:paraId="47B6D6C6" w14:textId="77777777" w:rsidR="000D63C5" w:rsidRPr="008B5E83" w:rsidRDefault="000D63C5" w:rsidP="000D63C5">
            <w:pPr>
              <w:pStyle w:val="BasistekstEmtio"/>
              <w:rPr>
                <w:rFonts w:cs="Arial"/>
                <w:b/>
                <w:szCs w:val="19"/>
              </w:rPr>
            </w:pPr>
            <w:r w:rsidRPr="008B5E83">
              <w:rPr>
                <w:rFonts w:cs="Arial"/>
                <w:b/>
                <w:szCs w:val="19"/>
              </w:rPr>
              <w:t>Etc.</w:t>
            </w:r>
          </w:p>
        </w:tc>
        <w:tc>
          <w:tcPr>
            <w:tcW w:w="6832" w:type="dxa"/>
            <w:shd w:val="clear" w:color="auto" w:fill="auto"/>
          </w:tcPr>
          <w:p w14:paraId="4C5A46B1" w14:textId="77777777" w:rsidR="000D63C5" w:rsidRPr="008B5E83" w:rsidRDefault="000D63C5" w:rsidP="000D63C5">
            <w:pPr>
              <w:pStyle w:val="BasistekstEmtio"/>
              <w:rPr>
                <w:rFonts w:cs="Arial"/>
                <w:szCs w:val="19"/>
              </w:rPr>
            </w:pPr>
          </w:p>
        </w:tc>
      </w:tr>
    </w:tbl>
    <w:p w14:paraId="2271554A" w14:textId="77777777" w:rsidR="000D63C5" w:rsidRPr="008B5E83" w:rsidRDefault="000D63C5" w:rsidP="000D63C5">
      <w:pPr>
        <w:jc w:val="both"/>
        <w:rPr>
          <w:rFonts w:ascii="Bookman Old Style" w:hAnsi="Bookman Old Style"/>
          <w:b/>
        </w:rPr>
      </w:pPr>
    </w:p>
    <w:p w14:paraId="70E1AE5A" w14:textId="77777777" w:rsidR="00847F35" w:rsidRPr="003F3547" w:rsidRDefault="00847F35" w:rsidP="003F3547">
      <w:pPr>
        <w:pStyle w:val="BasistekstEmtio"/>
      </w:pPr>
    </w:p>
    <w:sectPr w:rsidR="00847F35" w:rsidRPr="003F3547" w:rsidSect="00D64DCD">
      <w:headerReference w:type="even" r:id="rId11"/>
      <w:headerReference w:type="default" r:id="rId12"/>
      <w:footerReference w:type="even" r:id="rId13"/>
      <w:footerReference w:type="default" r:id="rId14"/>
      <w:headerReference w:type="first" r:id="rId15"/>
      <w:pgSz w:w="11906" w:h="16838" w:code="9"/>
      <w:pgMar w:top="1021" w:right="851" w:bottom="567" w:left="1418"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50700" w14:textId="77777777" w:rsidR="005C5954" w:rsidRPr="003F3547" w:rsidRDefault="005C5954" w:rsidP="003F3547">
      <w:pPr>
        <w:pStyle w:val="Voettekst"/>
      </w:pPr>
    </w:p>
  </w:endnote>
  <w:endnote w:type="continuationSeparator" w:id="0">
    <w:p w14:paraId="645F8759" w14:textId="77777777" w:rsidR="005C5954" w:rsidRPr="003F3547" w:rsidRDefault="005C5954" w:rsidP="003F3547">
      <w:pPr>
        <w:pStyle w:val="Voetteks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altName w:val="Calibri"/>
    <w:charset w:val="00"/>
    <w:family w:val="auto"/>
    <w:pitch w:val="variable"/>
    <w:sig w:usb0="2000020F" w:usb1="00000003" w:usb2="00000000" w:usb3="00000000" w:csb0="00000197"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altName w:val="Calibri"/>
    <w:charset w:val="00"/>
    <w:family w:val="auto"/>
    <w:pitch w:val="variable"/>
    <w:sig w:usb0="20000007" w:usb1="00000001" w:usb2="00000000" w:usb3="00000000" w:csb0="00000193" w:csb1="00000000"/>
  </w:font>
  <w:font w:name="Nunito Light">
    <w:altName w:val="Calibri"/>
    <w:charset w:val="00"/>
    <w:family w:val="auto"/>
    <w:pitch w:val="variable"/>
    <w:sig w:usb0="20000007" w:usb1="00000001" w:usb2="00000000" w:usb3="00000000" w:csb0="00000193"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2491E" w14:textId="77777777" w:rsidR="005E202B" w:rsidRDefault="00D321CD" w:rsidP="00A741E7">
    <w:pPr>
      <w:pStyle w:val="Voettekst"/>
      <w:rPr>
        <w:rStyle w:val="Paginanummer"/>
      </w:rPr>
    </w:pPr>
    <w:r>
      <w:rPr>
        <w:rStyle w:val="Paginanummer"/>
      </w:rPr>
      <w:fldChar w:fldCharType="begin"/>
    </w:r>
    <w:r>
      <w:rPr>
        <w:rStyle w:val="Paginanummer"/>
      </w:rPr>
      <w:instrText xml:space="preserve">PAGE  </w:instrText>
    </w:r>
    <w:r>
      <w:rPr>
        <w:rStyle w:val="Paginanummer"/>
      </w:rPr>
      <w:fldChar w:fldCharType="end"/>
    </w:r>
  </w:p>
  <w:p w14:paraId="58BBB7BF" w14:textId="77777777" w:rsidR="005E202B" w:rsidRDefault="00594355" w:rsidP="00A741E7">
    <w:pPr>
      <w:pStyle w:val="Voettekst"/>
    </w:pPr>
  </w:p>
  <w:p w14:paraId="34850EE7" w14:textId="77777777" w:rsidR="005E202B" w:rsidRDefault="00594355" w:rsidP="00A741E7"/>
  <w:p w14:paraId="6F9978B3" w14:textId="77777777" w:rsidR="005E202B" w:rsidRDefault="00594355" w:rsidP="00A741E7"/>
  <w:p w14:paraId="6DB8617D" w14:textId="77777777" w:rsidR="005E202B" w:rsidRDefault="00594355" w:rsidP="00A741E7"/>
  <w:p w14:paraId="5580D8FE" w14:textId="77777777" w:rsidR="005E202B" w:rsidRDefault="00594355" w:rsidP="00A741E7"/>
  <w:p w14:paraId="4B11675B" w14:textId="77777777" w:rsidR="005E202B" w:rsidRDefault="00594355" w:rsidP="00A741E7"/>
  <w:p w14:paraId="75B6FB27" w14:textId="77777777" w:rsidR="005E202B" w:rsidRDefault="00594355" w:rsidP="00A741E7"/>
  <w:p w14:paraId="07CDF2FE" w14:textId="77777777" w:rsidR="005E202B" w:rsidRDefault="00594355" w:rsidP="00A741E7"/>
  <w:p w14:paraId="02EFBC70" w14:textId="77777777" w:rsidR="005E202B" w:rsidRDefault="00594355" w:rsidP="00A741E7"/>
  <w:p w14:paraId="421CD713" w14:textId="77777777" w:rsidR="005E202B" w:rsidRDefault="00594355" w:rsidP="00A741E7"/>
  <w:p w14:paraId="6773CB32" w14:textId="77777777" w:rsidR="005E202B" w:rsidRDefault="00594355" w:rsidP="00A741E7"/>
  <w:p w14:paraId="60471F18" w14:textId="77777777" w:rsidR="005E202B" w:rsidRDefault="00594355" w:rsidP="00A741E7"/>
  <w:p w14:paraId="2380C512" w14:textId="77777777" w:rsidR="005E202B" w:rsidRDefault="00594355" w:rsidP="00A741E7"/>
  <w:p w14:paraId="1E1505DA" w14:textId="77777777" w:rsidR="005E202B" w:rsidRDefault="00594355" w:rsidP="00A741E7"/>
  <w:p w14:paraId="278E4C85" w14:textId="77777777" w:rsidR="005E202B" w:rsidRDefault="00594355" w:rsidP="00A741E7"/>
  <w:p w14:paraId="191A595E" w14:textId="77777777" w:rsidR="005E202B" w:rsidRDefault="00594355" w:rsidP="00A741E7"/>
  <w:p w14:paraId="22E336D4" w14:textId="77777777" w:rsidR="005E202B" w:rsidRDefault="00594355" w:rsidP="00A741E7"/>
  <w:p w14:paraId="01BB2807" w14:textId="77777777" w:rsidR="005E202B" w:rsidRDefault="00594355" w:rsidP="00A741E7"/>
  <w:p w14:paraId="03FB5330" w14:textId="77777777" w:rsidR="005E202B" w:rsidRDefault="00594355" w:rsidP="00A741E7"/>
  <w:p w14:paraId="5BB30638" w14:textId="77777777" w:rsidR="005E202B" w:rsidRDefault="00594355" w:rsidP="00A741E7"/>
  <w:p w14:paraId="7E028280" w14:textId="77777777" w:rsidR="005E202B" w:rsidRDefault="00594355" w:rsidP="00A741E7"/>
  <w:p w14:paraId="41555632" w14:textId="77777777" w:rsidR="005E202B" w:rsidRDefault="00594355" w:rsidP="00A741E7"/>
  <w:p w14:paraId="01D89303" w14:textId="77777777" w:rsidR="005E202B" w:rsidRDefault="00594355" w:rsidP="00A741E7"/>
  <w:p w14:paraId="6C8C7B35" w14:textId="77777777" w:rsidR="005E202B" w:rsidRDefault="00594355" w:rsidP="00A741E7"/>
  <w:p w14:paraId="645F8508" w14:textId="77777777" w:rsidR="005E202B" w:rsidRDefault="00594355" w:rsidP="00A741E7"/>
  <w:p w14:paraId="3F7F8083" w14:textId="77777777" w:rsidR="005E202B" w:rsidRDefault="00594355" w:rsidP="00A741E7"/>
  <w:p w14:paraId="1971FE0E" w14:textId="77777777" w:rsidR="005E202B" w:rsidRDefault="00594355" w:rsidP="00A741E7"/>
  <w:p w14:paraId="452C181B" w14:textId="77777777" w:rsidR="005E202B" w:rsidRDefault="00594355" w:rsidP="00A741E7"/>
  <w:p w14:paraId="47A5A66A" w14:textId="77777777" w:rsidR="005E202B" w:rsidRDefault="00594355" w:rsidP="00A741E7"/>
  <w:p w14:paraId="38EE0BD9" w14:textId="77777777" w:rsidR="005E202B" w:rsidRDefault="00594355" w:rsidP="00A741E7"/>
  <w:p w14:paraId="1F49476B" w14:textId="77777777" w:rsidR="005E202B" w:rsidRDefault="00594355" w:rsidP="00A741E7"/>
  <w:p w14:paraId="5945A791" w14:textId="77777777" w:rsidR="005E202B" w:rsidRDefault="00594355" w:rsidP="00A741E7"/>
  <w:p w14:paraId="603A3B64" w14:textId="77777777" w:rsidR="005E202B" w:rsidRDefault="00594355" w:rsidP="00A741E7"/>
  <w:p w14:paraId="350563BD" w14:textId="77777777" w:rsidR="005E202B" w:rsidRDefault="00594355" w:rsidP="00A741E7"/>
  <w:p w14:paraId="2AD01F88" w14:textId="77777777" w:rsidR="005E202B" w:rsidRDefault="00594355" w:rsidP="00A741E7"/>
  <w:p w14:paraId="0D565E08" w14:textId="77777777" w:rsidR="005E202B" w:rsidRDefault="00594355" w:rsidP="00A741E7"/>
  <w:p w14:paraId="4562002B" w14:textId="77777777" w:rsidR="005E202B" w:rsidRDefault="00594355" w:rsidP="00A741E7"/>
  <w:p w14:paraId="5BAD525A" w14:textId="77777777" w:rsidR="005E202B" w:rsidRDefault="00594355" w:rsidP="00A741E7"/>
  <w:p w14:paraId="233D33A5" w14:textId="77777777" w:rsidR="005E202B" w:rsidRDefault="00594355" w:rsidP="00A741E7"/>
  <w:p w14:paraId="7DF2F876" w14:textId="77777777" w:rsidR="005E202B" w:rsidRDefault="00594355" w:rsidP="00A741E7"/>
  <w:p w14:paraId="6D32B78F" w14:textId="77777777" w:rsidR="005E202B" w:rsidRDefault="00594355" w:rsidP="00A741E7"/>
  <w:p w14:paraId="4DB8C9FB" w14:textId="77777777" w:rsidR="005E202B" w:rsidRDefault="00594355" w:rsidP="00A741E7"/>
  <w:p w14:paraId="452984B7" w14:textId="77777777" w:rsidR="005E202B" w:rsidRDefault="00594355" w:rsidP="00A741E7"/>
  <w:p w14:paraId="64D534D9" w14:textId="77777777" w:rsidR="005E202B" w:rsidRDefault="00594355" w:rsidP="00A741E7"/>
  <w:p w14:paraId="625956E6" w14:textId="77777777" w:rsidR="005E202B" w:rsidRDefault="00594355" w:rsidP="00A741E7"/>
  <w:p w14:paraId="1867AF3E" w14:textId="77777777" w:rsidR="005E202B" w:rsidRDefault="00594355" w:rsidP="00A741E7"/>
  <w:p w14:paraId="5CBA9066" w14:textId="77777777" w:rsidR="005E202B" w:rsidRDefault="00594355" w:rsidP="00A741E7"/>
  <w:p w14:paraId="7C427FB4" w14:textId="77777777" w:rsidR="005E202B" w:rsidRDefault="00594355" w:rsidP="00A741E7"/>
  <w:p w14:paraId="1E2A16C0" w14:textId="77777777" w:rsidR="005E202B" w:rsidRDefault="00594355" w:rsidP="00A741E7"/>
  <w:p w14:paraId="4FB78F0D" w14:textId="77777777" w:rsidR="005E202B" w:rsidRDefault="00594355" w:rsidP="00A741E7"/>
  <w:p w14:paraId="4FF7D49E" w14:textId="77777777" w:rsidR="005E202B" w:rsidRDefault="00594355" w:rsidP="00A741E7"/>
  <w:p w14:paraId="71A484A4" w14:textId="77777777" w:rsidR="005E202B" w:rsidRDefault="00594355" w:rsidP="00A741E7"/>
  <w:p w14:paraId="4F818036" w14:textId="77777777" w:rsidR="005E202B" w:rsidRDefault="00594355" w:rsidP="00A741E7"/>
  <w:p w14:paraId="3620828A" w14:textId="77777777" w:rsidR="005E202B" w:rsidRDefault="00594355" w:rsidP="00A741E7"/>
  <w:p w14:paraId="183CC9B1" w14:textId="77777777" w:rsidR="005E202B" w:rsidRDefault="00594355" w:rsidP="00A741E7"/>
  <w:p w14:paraId="6F1251CE" w14:textId="77777777" w:rsidR="005E202B" w:rsidRDefault="00594355" w:rsidP="00A741E7"/>
  <w:p w14:paraId="2CD9491E" w14:textId="77777777" w:rsidR="005E202B" w:rsidRDefault="00594355" w:rsidP="00A741E7"/>
  <w:p w14:paraId="26D6D25A" w14:textId="77777777" w:rsidR="005E202B" w:rsidRDefault="00594355" w:rsidP="00A741E7"/>
  <w:p w14:paraId="1A5080FE" w14:textId="77777777" w:rsidR="005E202B" w:rsidRDefault="00594355" w:rsidP="00A741E7"/>
  <w:p w14:paraId="1D714FE4" w14:textId="77777777" w:rsidR="005E202B" w:rsidRDefault="00594355" w:rsidP="00A741E7"/>
  <w:p w14:paraId="1F129979" w14:textId="77777777" w:rsidR="005E202B" w:rsidRDefault="00594355" w:rsidP="00A741E7"/>
  <w:p w14:paraId="279680EA" w14:textId="77777777" w:rsidR="005E202B" w:rsidRDefault="00594355" w:rsidP="00A741E7"/>
  <w:p w14:paraId="53DC4F33" w14:textId="77777777" w:rsidR="005E202B" w:rsidRDefault="00594355" w:rsidP="00A741E7"/>
  <w:p w14:paraId="45D7283A" w14:textId="77777777" w:rsidR="005E202B" w:rsidRDefault="00594355" w:rsidP="00A741E7"/>
  <w:p w14:paraId="6A2F0499" w14:textId="77777777" w:rsidR="005E202B" w:rsidRDefault="00594355" w:rsidP="00A741E7"/>
  <w:p w14:paraId="28D03F05" w14:textId="77777777" w:rsidR="005E202B" w:rsidRDefault="00594355" w:rsidP="00A741E7"/>
  <w:p w14:paraId="580E69B3" w14:textId="77777777" w:rsidR="005E202B" w:rsidRDefault="00594355" w:rsidP="00A741E7"/>
  <w:p w14:paraId="3BF9CB6C" w14:textId="77777777" w:rsidR="005E202B" w:rsidRDefault="00594355" w:rsidP="00A741E7"/>
  <w:p w14:paraId="78FDCE70" w14:textId="77777777" w:rsidR="005E202B" w:rsidRDefault="00594355" w:rsidP="00A741E7"/>
  <w:p w14:paraId="3BE5A795" w14:textId="77777777" w:rsidR="005E202B" w:rsidRDefault="00594355" w:rsidP="00A741E7"/>
  <w:p w14:paraId="745AD392" w14:textId="77777777" w:rsidR="005E202B" w:rsidRDefault="00594355" w:rsidP="00A741E7"/>
  <w:p w14:paraId="5B737D13" w14:textId="77777777" w:rsidR="005E202B" w:rsidRDefault="00594355" w:rsidP="00A741E7"/>
  <w:p w14:paraId="7892379D" w14:textId="77777777" w:rsidR="005E202B" w:rsidRDefault="00594355" w:rsidP="00A741E7"/>
  <w:p w14:paraId="1C6C6997" w14:textId="77777777" w:rsidR="005E202B" w:rsidRDefault="00594355" w:rsidP="00A741E7"/>
  <w:p w14:paraId="061B7A89" w14:textId="77777777" w:rsidR="005E202B" w:rsidRDefault="00594355" w:rsidP="00A741E7"/>
  <w:p w14:paraId="6738817B" w14:textId="77777777" w:rsidR="005E202B" w:rsidRDefault="00594355" w:rsidP="00A741E7"/>
  <w:p w14:paraId="7DCC2FDC" w14:textId="77777777" w:rsidR="005E202B" w:rsidRDefault="00594355" w:rsidP="00A741E7"/>
  <w:p w14:paraId="1D550582" w14:textId="77777777" w:rsidR="005E202B" w:rsidRDefault="00594355" w:rsidP="00A741E7"/>
  <w:p w14:paraId="61C105FF" w14:textId="77777777" w:rsidR="005E202B" w:rsidRDefault="00594355" w:rsidP="00A741E7"/>
  <w:p w14:paraId="450FE333" w14:textId="77777777" w:rsidR="005E202B" w:rsidRDefault="00594355" w:rsidP="00A741E7"/>
  <w:p w14:paraId="0D8BF405" w14:textId="77777777" w:rsidR="005E202B" w:rsidRDefault="00594355" w:rsidP="00A741E7"/>
  <w:p w14:paraId="4D1D2B26" w14:textId="77777777" w:rsidR="005E202B" w:rsidRDefault="00594355" w:rsidP="00A741E7"/>
  <w:p w14:paraId="730D27A5" w14:textId="77777777" w:rsidR="005E202B" w:rsidRDefault="00594355" w:rsidP="00A741E7"/>
  <w:p w14:paraId="5AB6D2C9" w14:textId="77777777" w:rsidR="005E202B" w:rsidRDefault="00594355" w:rsidP="00A741E7"/>
  <w:p w14:paraId="32C14DF3" w14:textId="77777777" w:rsidR="005E202B" w:rsidRDefault="00594355" w:rsidP="00A741E7"/>
  <w:p w14:paraId="3CD83074" w14:textId="77777777" w:rsidR="005E202B" w:rsidRDefault="00594355" w:rsidP="00A741E7"/>
  <w:p w14:paraId="4CC7AF6D" w14:textId="77777777" w:rsidR="005E202B" w:rsidRDefault="00594355" w:rsidP="00A741E7"/>
  <w:p w14:paraId="23A1C7E9" w14:textId="77777777" w:rsidR="005E202B" w:rsidRDefault="00594355" w:rsidP="00A741E7"/>
  <w:p w14:paraId="107EEAEC" w14:textId="77777777" w:rsidR="005E202B" w:rsidRDefault="00594355" w:rsidP="00A741E7"/>
  <w:p w14:paraId="700718D4" w14:textId="77777777" w:rsidR="005E202B" w:rsidRDefault="00594355" w:rsidP="00A741E7"/>
  <w:p w14:paraId="5B506697" w14:textId="77777777" w:rsidR="005E202B" w:rsidRDefault="00594355" w:rsidP="00A741E7"/>
  <w:p w14:paraId="367C8626" w14:textId="77777777" w:rsidR="005E202B" w:rsidRDefault="00594355" w:rsidP="00A741E7"/>
  <w:p w14:paraId="62332ABB" w14:textId="77777777" w:rsidR="005E202B" w:rsidRDefault="00594355" w:rsidP="00A741E7"/>
  <w:p w14:paraId="5FFB3A59" w14:textId="77777777" w:rsidR="005E202B" w:rsidRDefault="00594355" w:rsidP="00A741E7"/>
  <w:p w14:paraId="43FA502F" w14:textId="77777777" w:rsidR="005E202B" w:rsidRDefault="00594355" w:rsidP="00A741E7"/>
  <w:p w14:paraId="74E2EB78" w14:textId="77777777" w:rsidR="005E202B" w:rsidRDefault="00594355" w:rsidP="00A741E7"/>
  <w:p w14:paraId="407056FA" w14:textId="77777777" w:rsidR="005E202B" w:rsidRDefault="00594355" w:rsidP="00A741E7"/>
  <w:p w14:paraId="30C57C61" w14:textId="77777777" w:rsidR="005E202B" w:rsidRDefault="00594355" w:rsidP="00A741E7"/>
  <w:p w14:paraId="23415AA0" w14:textId="77777777" w:rsidR="005E202B" w:rsidRDefault="00594355" w:rsidP="00A741E7"/>
  <w:p w14:paraId="1D3E673F" w14:textId="77777777" w:rsidR="005E202B" w:rsidRDefault="00594355" w:rsidP="00A741E7"/>
  <w:p w14:paraId="7E0B9B6C" w14:textId="77777777" w:rsidR="005E202B" w:rsidRDefault="00594355" w:rsidP="00A741E7"/>
  <w:p w14:paraId="1E567FA3" w14:textId="77777777" w:rsidR="005E202B" w:rsidRDefault="00594355" w:rsidP="00A741E7"/>
  <w:p w14:paraId="776B5E5D" w14:textId="77777777" w:rsidR="005E202B" w:rsidRDefault="00594355" w:rsidP="00A741E7"/>
  <w:p w14:paraId="6D1000EE" w14:textId="77777777" w:rsidR="005E202B" w:rsidRDefault="00594355" w:rsidP="00A741E7"/>
  <w:p w14:paraId="1A00A113" w14:textId="77777777" w:rsidR="005E202B" w:rsidRDefault="00594355" w:rsidP="00A741E7"/>
  <w:p w14:paraId="25301E0F" w14:textId="77777777" w:rsidR="005E202B" w:rsidRDefault="00594355" w:rsidP="00A741E7"/>
  <w:p w14:paraId="41FDFC37" w14:textId="77777777" w:rsidR="005E202B" w:rsidRDefault="00594355" w:rsidP="00A741E7"/>
  <w:p w14:paraId="47C1B0DB" w14:textId="77777777" w:rsidR="005E202B" w:rsidRDefault="00594355" w:rsidP="00A741E7"/>
  <w:p w14:paraId="6CAAAA75" w14:textId="77777777" w:rsidR="005E202B" w:rsidRDefault="00594355" w:rsidP="00A741E7"/>
  <w:p w14:paraId="6A5A2FBB" w14:textId="77777777" w:rsidR="005E202B" w:rsidRDefault="00594355" w:rsidP="00A741E7"/>
  <w:p w14:paraId="20E6020F" w14:textId="77777777" w:rsidR="005E202B" w:rsidRDefault="00594355" w:rsidP="00A741E7"/>
  <w:p w14:paraId="32E9CD38" w14:textId="77777777" w:rsidR="005E202B" w:rsidRDefault="00594355" w:rsidP="00A741E7"/>
  <w:p w14:paraId="4E72BA08" w14:textId="77777777" w:rsidR="005E202B" w:rsidRDefault="00594355" w:rsidP="00A741E7"/>
  <w:p w14:paraId="225792D5" w14:textId="77777777" w:rsidR="005E202B" w:rsidRDefault="00594355" w:rsidP="00A741E7"/>
  <w:p w14:paraId="14A8CBA0" w14:textId="77777777" w:rsidR="005E202B" w:rsidRDefault="00594355" w:rsidP="00A741E7"/>
  <w:p w14:paraId="2A986F3A" w14:textId="77777777" w:rsidR="005E202B" w:rsidRDefault="00594355" w:rsidP="00A741E7"/>
  <w:p w14:paraId="34EFBD17" w14:textId="77777777" w:rsidR="005E202B" w:rsidRDefault="00594355" w:rsidP="00A741E7"/>
  <w:p w14:paraId="6C35FDF5" w14:textId="77777777" w:rsidR="005E202B" w:rsidRDefault="00594355" w:rsidP="00A741E7"/>
  <w:p w14:paraId="6E5CA1B4" w14:textId="77777777" w:rsidR="005E202B" w:rsidRDefault="00594355" w:rsidP="00A741E7"/>
  <w:p w14:paraId="72B46069" w14:textId="77777777" w:rsidR="005E202B" w:rsidRDefault="00594355" w:rsidP="00A741E7"/>
  <w:p w14:paraId="0CE39D40" w14:textId="77777777" w:rsidR="005E202B" w:rsidRDefault="00594355" w:rsidP="00A741E7"/>
  <w:p w14:paraId="13145288" w14:textId="77777777" w:rsidR="005E202B" w:rsidRDefault="00594355" w:rsidP="00A741E7"/>
  <w:p w14:paraId="0DAEDA51" w14:textId="77777777" w:rsidR="005E202B" w:rsidRDefault="00594355" w:rsidP="00A741E7"/>
  <w:p w14:paraId="07F9FDAB" w14:textId="77777777" w:rsidR="005E202B" w:rsidRDefault="00594355" w:rsidP="00A741E7"/>
  <w:p w14:paraId="1C852AFE" w14:textId="77777777" w:rsidR="005E202B" w:rsidRDefault="00594355" w:rsidP="00A741E7"/>
  <w:p w14:paraId="3BCF09A5" w14:textId="77777777" w:rsidR="005E202B" w:rsidRDefault="00594355" w:rsidP="00A741E7"/>
  <w:p w14:paraId="10B1E1B3" w14:textId="77777777" w:rsidR="005E202B" w:rsidRDefault="00594355" w:rsidP="00A741E7"/>
  <w:p w14:paraId="132C52F1" w14:textId="77777777" w:rsidR="005E202B" w:rsidRDefault="00594355" w:rsidP="00A741E7"/>
  <w:p w14:paraId="2676A2E5" w14:textId="77777777" w:rsidR="005E202B" w:rsidRDefault="00594355" w:rsidP="00A741E7"/>
  <w:p w14:paraId="3053FFA3" w14:textId="77777777" w:rsidR="005E202B" w:rsidRDefault="00594355" w:rsidP="00A741E7"/>
  <w:p w14:paraId="2182DEE4" w14:textId="77777777" w:rsidR="005E202B" w:rsidRDefault="00594355" w:rsidP="00A741E7"/>
  <w:p w14:paraId="34ADA007" w14:textId="77777777" w:rsidR="005E202B" w:rsidRDefault="00594355" w:rsidP="00A741E7"/>
  <w:p w14:paraId="03E10629" w14:textId="77777777" w:rsidR="005E202B" w:rsidRDefault="00594355" w:rsidP="00A741E7"/>
  <w:p w14:paraId="6AB60FA9" w14:textId="77777777" w:rsidR="005E202B" w:rsidRDefault="00594355" w:rsidP="00A741E7"/>
  <w:p w14:paraId="6583AC25" w14:textId="77777777" w:rsidR="005E202B" w:rsidRDefault="00594355" w:rsidP="00A741E7"/>
  <w:p w14:paraId="076FFAE9" w14:textId="77777777" w:rsidR="005E202B" w:rsidRDefault="00594355" w:rsidP="00A741E7"/>
  <w:p w14:paraId="6DF96C99" w14:textId="77777777" w:rsidR="005E202B" w:rsidRDefault="00594355" w:rsidP="00A741E7"/>
  <w:p w14:paraId="14C80D04" w14:textId="77777777" w:rsidR="005E202B" w:rsidRDefault="00594355" w:rsidP="00A741E7"/>
  <w:p w14:paraId="59A8076D" w14:textId="77777777" w:rsidR="005E202B" w:rsidRDefault="00594355" w:rsidP="00A741E7"/>
  <w:p w14:paraId="1E31CA8C" w14:textId="77777777" w:rsidR="005E202B" w:rsidRDefault="00594355" w:rsidP="00A741E7"/>
  <w:p w14:paraId="7734308D" w14:textId="77777777" w:rsidR="005E202B" w:rsidRDefault="00594355" w:rsidP="00A741E7"/>
  <w:p w14:paraId="28378D4E" w14:textId="77777777" w:rsidR="005E202B" w:rsidRDefault="00594355" w:rsidP="00A741E7"/>
  <w:p w14:paraId="7634BB61" w14:textId="77777777" w:rsidR="005E202B" w:rsidRDefault="00594355" w:rsidP="00A741E7"/>
  <w:p w14:paraId="60057478" w14:textId="77777777" w:rsidR="005E202B" w:rsidRDefault="00594355" w:rsidP="00A741E7"/>
  <w:p w14:paraId="4C51FFBA" w14:textId="77777777" w:rsidR="005E202B" w:rsidRDefault="00594355" w:rsidP="00A741E7"/>
  <w:p w14:paraId="00CC5E23" w14:textId="77777777" w:rsidR="005E202B" w:rsidRDefault="00594355" w:rsidP="00A741E7"/>
  <w:p w14:paraId="3B4416D8" w14:textId="77777777" w:rsidR="005E202B" w:rsidRDefault="00594355" w:rsidP="00A741E7"/>
  <w:p w14:paraId="3E2D23CD" w14:textId="77777777" w:rsidR="005E202B" w:rsidRDefault="00594355" w:rsidP="00A741E7"/>
  <w:p w14:paraId="64C351C7" w14:textId="77777777" w:rsidR="005E202B" w:rsidRDefault="00594355" w:rsidP="00A741E7"/>
  <w:p w14:paraId="3425251F" w14:textId="77777777" w:rsidR="005E202B" w:rsidRDefault="00594355" w:rsidP="00A741E7"/>
  <w:p w14:paraId="100DEA56" w14:textId="77777777" w:rsidR="005E202B" w:rsidRDefault="00594355" w:rsidP="00A741E7"/>
  <w:p w14:paraId="00E39114" w14:textId="77777777" w:rsidR="005E202B" w:rsidRDefault="00594355" w:rsidP="00A741E7"/>
  <w:p w14:paraId="354169B5" w14:textId="77777777" w:rsidR="005E202B" w:rsidRDefault="00594355" w:rsidP="00A741E7"/>
  <w:p w14:paraId="29811C7F" w14:textId="77777777" w:rsidR="005E202B" w:rsidRDefault="00594355" w:rsidP="00A741E7"/>
  <w:p w14:paraId="592F0E03" w14:textId="77777777" w:rsidR="005E202B" w:rsidRDefault="00594355" w:rsidP="00A741E7"/>
  <w:p w14:paraId="7D39716D" w14:textId="77777777" w:rsidR="005E202B" w:rsidRDefault="00594355" w:rsidP="00A741E7"/>
  <w:p w14:paraId="1FC14D26" w14:textId="77777777" w:rsidR="005E202B" w:rsidRDefault="00594355" w:rsidP="00A741E7"/>
  <w:p w14:paraId="55B969AB" w14:textId="77777777" w:rsidR="005E202B" w:rsidRDefault="00594355" w:rsidP="00A741E7"/>
  <w:p w14:paraId="4517AE2C" w14:textId="77777777" w:rsidR="005E202B" w:rsidRDefault="00594355" w:rsidP="00A741E7"/>
  <w:p w14:paraId="38819AC9" w14:textId="77777777" w:rsidR="005E202B" w:rsidRDefault="00594355" w:rsidP="00A741E7"/>
  <w:p w14:paraId="5F1BF1D3" w14:textId="77777777" w:rsidR="005E202B" w:rsidRDefault="00594355" w:rsidP="00A741E7"/>
  <w:p w14:paraId="4E191F91" w14:textId="77777777" w:rsidR="005E202B" w:rsidRDefault="00594355" w:rsidP="00A741E7"/>
  <w:p w14:paraId="34DCD771" w14:textId="77777777" w:rsidR="005E202B" w:rsidRDefault="00594355" w:rsidP="00A741E7"/>
  <w:p w14:paraId="1741D4C2" w14:textId="77777777" w:rsidR="005E202B" w:rsidRDefault="00594355" w:rsidP="00A741E7"/>
  <w:p w14:paraId="538BCD9F" w14:textId="77777777" w:rsidR="005E202B" w:rsidRDefault="00594355" w:rsidP="00A741E7"/>
  <w:p w14:paraId="355C40FA" w14:textId="77777777" w:rsidR="005E202B" w:rsidRDefault="00594355" w:rsidP="00A741E7"/>
  <w:p w14:paraId="2F358619" w14:textId="77777777" w:rsidR="005E202B" w:rsidRDefault="00594355" w:rsidP="00A741E7"/>
  <w:p w14:paraId="3366274D" w14:textId="77777777" w:rsidR="005E202B" w:rsidRDefault="00594355" w:rsidP="00A741E7"/>
  <w:p w14:paraId="70FE93FB" w14:textId="77777777" w:rsidR="005E202B" w:rsidRDefault="00594355" w:rsidP="00A741E7"/>
  <w:p w14:paraId="717FEA4F" w14:textId="77777777" w:rsidR="005E202B" w:rsidRDefault="00594355" w:rsidP="00A741E7"/>
  <w:p w14:paraId="534CC8B7" w14:textId="77777777" w:rsidR="005E202B" w:rsidRDefault="00594355" w:rsidP="00A741E7"/>
  <w:p w14:paraId="43BD0399" w14:textId="77777777" w:rsidR="005E202B" w:rsidRDefault="00594355" w:rsidP="00A741E7"/>
  <w:p w14:paraId="453FECBB" w14:textId="77777777" w:rsidR="005E202B" w:rsidRDefault="00594355" w:rsidP="00A741E7"/>
  <w:p w14:paraId="4069AE35" w14:textId="77777777" w:rsidR="005E202B" w:rsidRDefault="00594355" w:rsidP="00A741E7"/>
  <w:p w14:paraId="314CECCA" w14:textId="77777777" w:rsidR="005E202B" w:rsidRDefault="00594355" w:rsidP="00A741E7"/>
  <w:p w14:paraId="6F24CA6F" w14:textId="77777777" w:rsidR="005E202B" w:rsidRDefault="00594355" w:rsidP="00E44B58"/>
  <w:p w14:paraId="71770858" w14:textId="77777777" w:rsidR="005E202B" w:rsidRDefault="00594355" w:rsidP="00710E7D"/>
  <w:p w14:paraId="7E881A44" w14:textId="77777777" w:rsidR="005E202B" w:rsidRDefault="00594355" w:rsidP="00710E7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2784F" w14:textId="77777777" w:rsidR="005E202B" w:rsidRPr="00FD0EAF" w:rsidRDefault="00D321CD" w:rsidP="00A741E7">
    <w:pPr>
      <w:pStyle w:val="Voettekst"/>
      <w:rPr>
        <w:sz w:val="16"/>
        <w:szCs w:val="16"/>
      </w:rPr>
    </w:pP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t xml:space="preserve"> </w:t>
    </w:r>
  </w:p>
  <w:p w14:paraId="689E23E5" w14:textId="77777777" w:rsidR="005E202B" w:rsidRDefault="00594355" w:rsidP="00FD0EAF">
    <w:pPr>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80772B" w14:textId="77777777" w:rsidR="005C5954" w:rsidRPr="003F3547" w:rsidRDefault="005C5954" w:rsidP="003F3547">
      <w:pPr>
        <w:pStyle w:val="Voettekst"/>
      </w:pPr>
    </w:p>
  </w:footnote>
  <w:footnote w:type="continuationSeparator" w:id="0">
    <w:p w14:paraId="24F00614" w14:textId="77777777" w:rsidR="005C5954" w:rsidRPr="003F3547" w:rsidRDefault="005C5954" w:rsidP="003F3547">
      <w:pPr>
        <w:pStyle w:val="Voe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EC4B3" w14:textId="77777777" w:rsidR="005E202B" w:rsidRDefault="00594355" w:rsidP="00A741E7">
    <w:r>
      <w:rPr>
        <w:noProof/>
      </w:rPr>
      <w:pict w14:anchorId="01A0BE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351.75pt;height:80.25pt;rotation:315;z-index:-251656192;mso-position-horizontal:center;mso-position-horizontal-relative:margin;mso-position-vertical:center;mso-position-vertical-relative:margin" wrapcoords="21416 1009 18975 1211 18975 3230 18422 2221 17547 -202 17271 1009 13448 1211 12113 1615 11790 1009 11099 606 10362 3028 9580 1413 9073 1009 7553 1615 7046 606 6908 1615 6908 5854 5711 2019 4882 0 4698 807 4237 1615 4007 2019 3500 4845 2303 1615 1704 202 1566 807 1197 1211 875 1817 322 4441 138 8882 368 13727 507 14131 1013 16553 1105 16957 2026 17159 2119 17159 3224 13727 3592 14131 4928 18774 5250 17159 5987 15746 7369 17159 7415 12718 7691 13929 9303 17361 9487 17159 9487 12718 9856 14333 11422 17764 11560 17361 12343 16150 13586 17159 16718 17159 16764 13525 17363 10901 18238 10093 20034 16755 20449 16755 20495 15342 20495 6258 20909 3432 21232 4037 21508 3230 21554 1615 21416 1009" fillcolor="silver" stroked="f">
          <v:fill opacity=".5"/>
          <v:textpath style="font-family:&quot;Arial&quot;;font-size:1in" string="CONCEPT"/>
          <w10:wrap anchorx="margin" anchory="margin"/>
        </v:shape>
      </w:pict>
    </w:r>
  </w:p>
  <w:p w14:paraId="331CEF54" w14:textId="77777777" w:rsidR="005E202B" w:rsidRDefault="00594355" w:rsidP="00A741E7"/>
  <w:p w14:paraId="78163D5B" w14:textId="77777777" w:rsidR="005E202B" w:rsidRDefault="00594355" w:rsidP="00A741E7"/>
  <w:p w14:paraId="083CD615" w14:textId="77777777" w:rsidR="005E202B" w:rsidRDefault="00594355" w:rsidP="00A741E7"/>
  <w:p w14:paraId="20ED8739" w14:textId="77777777" w:rsidR="005E202B" w:rsidRDefault="00594355" w:rsidP="00A741E7"/>
  <w:p w14:paraId="536953E6" w14:textId="77777777" w:rsidR="005E202B" w:rsidRDefault="00594355" w:rsidP="00A741E7"/>
  <w:p w14:paraId="0AC46F42" w14:textId="77777777" w:rsidR="005E202B" w:rsidRDefault="00594355" w:rsidP="00A741E7"/>
  <w:p w14:paraId="2CECDC24" w14:textId="77777777" w:rsidR="005E202B" w:rsidRDefault="00594355" w:rsidP="00A741E7"/>
  <w:p w14:paraId="15C62E84" w14:textId="77777777" w:rsidR="005E202B" w:rsidRDefault="00594355" w:rsidP="00A741E7"/>
  <w:p w14:paraId="6EF344D5" w14:textId="77777777" w:rsidR="005E202B" w:rsidRDefault="00594355" w:rsidP="00A741E7"/>
  <w:p w14:paraId="05A49924" w14:textId="77777777" w:rsidR="005E202B" w:rsidRDefault="00594355" w:rsidP="00A741E7"/>
  <w:p w14:paraId="1693B400" w14:textId="77777777" w:rsidR="005E202B" w:rsidRDefault="00594355" w:rsidP="00A741E7"/>
  <w:p w14:paraId="3B6D2723" w14:textId="77777777" w:rsidR="005E202B" w:rsidRDefault="00594355" w:rsidP="00A741E7"/>
  <w:p w14:paraId="658339F6" w14:textId="77777777" w:rsidR="005E202B" w:rsidRDefault="00594355" w:rsidP="00A741E7"/>
  <w:p w14:paraId="765380CF" w14:textId="77777777" w:rsidR="005E202B" w:rsidRDefault="00594355" w:rsidP="00A741E7"/>
  <w:p w14:paraId="7C817B5C" w14:textId="77777777" w:rsidR="005E202B" w:rsidRDefault="00594355" w:rsidP="00A741E7"/>
  <w:p w14:paraId="0E66637F" w14:textId="77777777" w:rsidR="005E202B" w:rsidRDefault="00594355" w:rsidP="00A741E7"/>
  <w:p w14:paraId="0903C858" w14:textId="77777777" w:rsidR="005E202B" w:rsidRDefault="00594355" w:rsidP="00A741E7"/>
  <w:p w14:paraId="71299D33" w14:textId="77777777" w:rsidR="005E202B" w:rsidRDefault="00594355" w:rsidP="00A741E7"/>
  <w:p w14:paraId="6480A76F" w14:textId="77777777" w:rsidR="005E202B" w:rsidRDefault="00594355" w:rsidP="00A741E7"/>
  <w:p w14:paraId="36A43B8B" w14:textId="77777777" w:rsidR="005E202B" w:rsidRDefault="00594355" w:rsidP="00A741E7"/>
  <w:p w14:paraId="558D24C1" w14:textId="77777777" w:rsidR="005E202B" w:rsidRDefault="00594355" w:rsidP="00A741E7"/>
  <w:p w14:paraId="22C7D11D" w14:textId="77777777" w:rsidR="005E202B" w:rsidRDefault="00594355" w:rsidP="00A741E7"/>
  <w:p w14:paraId="66AE0692" w14:textId="77777777" w:rsidR="005E202B" w:rsidRDefault="00594355" w:rsidP="00A741E7"/>
  <w:p w14:paraId="3D3F025B" w14:textId="77777777" w:rsidR="005E202B" w:rsidRDefault="00594355" w:rsidP="00A741E7"/>
  <w:p w14:paraId="354A2571" w14:textId="77777777" w:rsidR="005E202B" w:rsidRDefault="00594355" w:rsidP="00A741E7"/>
  <w:p w14:paraId="788B255B" w14:textId="77777777" w:rsidR="005E202B" w:rsidRDefault="00594355" w:rsidP="00A741E7"/>
  <w:p w14:paraId="0D2514F0" w14:textId="77777777" w:rsidR="005E202B" w:rsidRDefault="00594355" w:rsidP="00A741E7"/>
  <w:p w14:paraId="62A0FED9" w14:textId="77777777" w:rsidR="005E202B" w:rsidRDefault="00594355" w:rsidP="00A741E7"/>
  <w:p w14:paraId="555DA57F" w14:textId="77777777" w:rsidR="005E202B" w:rsidRDefault="00594355" w:rsidP="00A741E7"/>
  <w:p w14:paraId="04A2CABD" w14:textId="77777777" w:rsidR="005E202B" w:rsidRDefault="00594355" w:rsidP="00A741E7"/>
  <w:p w14:paraId="744860B7" w14:textId="77777777" w:rsidR="005E202B" w:rsidRDefault="00594355" w:rsidP="00A741E7"/>
  <w:p w14:paraId="17B34531" w14:textId="77777777" w:rsidR="005E202B" w:rsidRDefault="00594355" w:rsidP="00A741E7"/>
  <w:p w14:paraId="53723441" w14:textId="77777777" w:rsidR="005E202B" w:rsidRDefault="00594355" w:rsidP="00A741E7"/>
  <w:p w14:paraId="5F4B7814" w14:textId="77777777" w:rsidR="005E202B" w:rsidRDefault="00594355" w:rsidP="00A741E7"/>
  <w:p w14:paraId="6D4A88A1" w14:textId="77777777" w:rsidR="005E202B" w:rsidRDefault="00594355" w:rsidP="00A741E7"/>
  <w:p w14:paraId="5F6881DF" w14:textId="77777777" w:rsidR="005E202B" w:rsidRDefault="00594355" w:rsidP="00A741E7"/>
  <w:p w14:paraId="474B2BBE" w14:textId="77777777" w:rsidR="005E202B" w:rsidRDefault="00594355" w:rsidP="00A741E7"/>
  <w:p w14:paraId="29D9E8CC" w14:textId="77777777" w:rsidR="005E202B" w:rsidRDefault="00594355" w:rsidP="00A741E7"/>
  <w:p w14:paraId="27C4AC9B" w14:textId="77777777" w:rsidR="005E202B" w:rsidRDefault="00594355" w:rsidP="00A741E7"/>
  <w:p w14:paraId="3F1E8FA0" w14:textId="77777777" w:rsidR="005E202B" w:rsidRDefault="00594355" w:rsidP="00A741E7"/>
  <w:p w14:paraId="1278B463" w14:textId="77777777" w:rsidR="005E202B" w:rsidRDefault="00594355" w:rsidP="00A741E7"/>
  <w:p w14:paraId="3BACE37A" w14:textId="77777777" w:rsidR="005E202B" w:rsidRDefault="00594355" w:rsidP="00A741E7"/>
  <w:p w14:paraId="729F8AEC" w14:textId="77777777" w:rsidR="005E202B" w:rsidRDefault="00594355" w:rsidP="00A741E7"/>
  <w:p w14:paraId="6DA16423" w14:textId="77777777" w:rsidR="005E202B" w:rsidRDefault="00594355" w:rsidP="00A741E7"/>
  <w:p w14:paraId="638B7BD6" w14:textId="77777777" w:rsidR="005E202B" w:rsidRDefault="00594355" w:rsidP="00A741E7"/>
  <w:p w14:paraId="791ABAF2" w14:textId="77777777" w:rsidR="005E202B" w:rsidRDefault="00594355" w:rsidP="00A741E7"/>
  <w:p w14:paraId="1182DFEF" w14:textId="77777777" w:rsidR="005E202B" w:rsidRDefault="00594355" w:rsidP="00A741E7"/>
  <w:p w14:paraId="64D59DC7" w14:textId="77777777" w:rsidR="005E202B" w:rsidRDefault="00594355" w:rsidP="00A741E7"/>
  <w:p w14:paraId="7212BFD8" w14:textId="77777777" w:rsidR="005E202B" w:rsidRDefault="00594355" w:rsidP="00A741E7"/>
  <w:p w14:paraId="5456B887" w14:textId="77777777" w:rsidR="005E202B" w:rsidRDefault="00594355" w:rsidP="00A741E7"/>
  <w:p w14:paraId="1DF20503" w14:textId="77777777" w:rsidR="005E202B" w:rsidRDefault="00594355" w:rsidP="00A741E7"/>
  <w:p w14:paraId="68B70221" w14:textId="77777777" w:rsidR="005E202B" w:rsidRDefault="00594355" w:rsidP="00A741E7"/>
  <w:p w14:paraId="4FD9951D" w14:textId="77777777" w:rsidR="005E202B" w:rsidRDefault="00594355" w:rsidP="00A741E7"/>
  <w:p w14:paraId="693A4D4E" w14:textId="77777777" w:rsidR="005E202B" w:rsidRDefault="00594355" w:rsidP="00A741E7"/>
  <w:p w14:paraId="7CB48605" w14:textId="77777777" w:rsidR="005E202B" w:rsidRDefault="00594355" w:rsidP="00A741E7"/>
  <w:p w14:paraId="3486621B" w14:textId="77777777" w:rsidR="005E202B" w:rsidRDefault="00594355" w:rsidP="00A741E7"/>
  <w:p w14:paraId="226E7C0E" w14:textId="77777777" w:rsidR="005E202B" w:rsidRDefault="00594355" w:rsidP="00A741E7"/>
  <w:p w14:paraId="0399DB30" w14:textId="77777777" w:rsidR="005E202B" w:rsidRDefault="00594355" w:rsidP="00A741E7"/>
  <w:p w14:paraId="407A7975" w14:textId="77777777" w:rsidR="005E202B" w:rsidRDefault="00594355" w:rsidP="00A741E7"/>
  <w:p w14:paraId="3592601C" w14:textId="77777777" w:rsidR="005E202B" w:rsidRDefault="00594355" w:rsidP="00A741E7"/>
  <w:p w14:paraId="4B7DED82" w14:textId="77777777" w:rsidR="005E202B" w:rsidRDefault="00594355" w:rsidP="00A741E7"/>
  <w:p w14:paraId="390D7E2D" w14:textId="77777777" w:rsidR="005E202B" w:rsidRDefault="00594355" w:rsidP="00A741E7"/>
  <w:p w14:paraId="55AE580B" w14:textId="77777777" w:rsidR="005E202B" w:rsidRDefault="00594355" w:rsidP="00A741E7"/>
  <w:p w14:paraId="1C7473B7" w14:textId="77777777" w:rsidR="005E202B" w:rsidRDefault="00594355" w:rsidP="00A741E7"/>
  <w:p w14:paraId="3A880587" w14:textId="77777777" w:rsidR="005E202B" w:rsidRDefault="00594355" w:rsidP="00A741E7"/>
  <w:p w14:paraId="0F48E1EA" w14:textId="77777777" w:rsidR="005E202B" w:rsidRDefault="00594355" w:rsidP="00A741E7"/>
  <w:p w14:paraId="7A0F87A0" w14:textId="77777777" w:rsidR="005E202B" w:rsidRDefault="00594355" w:rsidP="00A741E7"/>
  <w:p w14:paraId="40D2F91D" w14:textId="77777777" w:rsidR="005E202B" w:rsidRDefault="00594355" w:rsidP="00A741E7"/>
  <w:p w14:paraId="78ABAE44" w14:textId="77777777" w:rsidR="005E202B" w:rsidRDefault="00594355" w:rsidP="00A741E7"/>
  <w:p w14:paraId="6D4953A5" w14:textId="77777777" w:rsidR="005E202B" w:rsidRDefault="00594355" w:rsidP="00A741E7"/>
  <w:p w14:paraId="311AE557" w14:textId="77777777" w:rsidR="005E202B" w:rsidRDefault="00594355" w:rsidP="00A741E7"/>
  <w:p w14:paraId="6FDD12F1" w14:textId="77777777" w:rsidR="005E202B" w:rsidRDefault="00594355" w:rsidP="00A741E7"/>
  <w:p w14:paraId="0F2CADAD" w14:textId="77777777" w:rsidR="005E202B" w:rsidRDefault="00594355" w:rsidP="00A741E7"/>
  <w:p w14:paraId="400F7EB8" w14:textId="77777777" w:rsidR="005E202B" w:rsidRDefault="00594355" w:rsidP="00A741E7"/>
  <w:p w14:paraId="2D7D2D84" w14:textId="77777777" w:rsidR="005E202B" w:rsidRDefault="00594355" w:rsidP="00A741E7"/>
  <w:p w14:paraId="3647DE2C" w14:textId="77777777" w:rsidR="005E202B" w:rsidRDefault="00594355" w:rsidP="00A741E7"/>
  <w:p w14:paraId="7E2300D1" w14:textId="77777777" w:rsidR="005E202B" w:rsidRDefault="00594355" w:rsidP="00A741E7"/>
  <w:p w14:paraId="1FE35308" w14:textId="77777777" w:rsidR="005E202B" w:rsidRDefault="00594355" w:rsidP="00A741E7"/>
  <w:p w14:paraId="6EF50C2E" w14:textId="77777777" w:rsidR="005E202B" w:rsidRDefault="00594355" w:rsidP="00A741E7"/>
  <w:p w14:paraId="49E13C58" w14:textId="77777777" w:rsidR="005E202B" w:rsidRDefault="00594355" w:rsidP="00A741E7"/>
  <w:p w14:paraId="60D4CAB7" w14:textId="77777777" w:rsidR="005E202B" w:rsidRDefault="00594355" w:rsidP="00A741E7"/>
  <w:p w14:paraId="5E71CB02" w14:textId="77777777" w:rsidR="005E202B" w:rsidRDefault="00594355" w:rsidP="00A741E7"/>
  <w:p w14:paraId="4E860795" w14:textId="77777777" w:rsidR="005E202B" w:rsidRDefault="00594355" w:rsidP="00A741E7"/>
  <w:p w14:paraId="06DDC2A3" w14:textId="77777777" w:rsidR="005E202B" w:rsidRDefault="00594355" w:rsidP="00A741E7"/>
  <w:p w14:paraId="0480A316" w14:textId="77777777" w:rsidR="005E202B" w:rsidRDefault="00594355" w:rsidP="00A741E7"/>
  <w:p w14:paraId="55FD3B7D" w14:textId="77777777" w:rsidR="005E202B" w:rsidRDefault="00594355" w:rsidP="00A741E7"/>
  <w:p w14:paraId="6EE00299" w14:textId="77777777" w:rsidR="005E202B" w:rsidRDefault="00594355" w:rsidP="00A741E7"/>
  <w:p w14:paraId="22D09FC5" w14:textId="77777777" w:rsidR="005E202B" w:rsidRDefault="00594355" w:rsidP="00A741E7"/>
  <w:p w14:paraId="388E0988" w14:textId="77777777" w:rsidR="005E202B" w:rsidRDefault="00594355" w:rsidP="00A741E7"/>
  <w:p w14:paraId="3C106C64" w14:textId="77777777" w:rsidR="005E202B" w:rsidRDefault="00594355" w:rsidP="00A741E7"/>
  <w:p w14:paraId="5D1B04D4" w14:textId="77777777" w:rsidR="005E202B" w:rsidRDefault="00594355" w:rsidP="00A741E7"/>
  <w:p w14:paraId="7095244F" w14:textId="77777777" w:rsidR="005E202B" w:rsidRDefault="00594355" w:rsidP="00A741E7"/>
  <w:p w14:paraId="249EEF19" w14:textId="77777777" w:rsidR="005E202B" w:rsidRDefault="00594355" w:rsidP="00A741E7"/>
  <w:p w14:paraId="00476A6D" w14:textId="77777777" w:rsidR="005E202B" w:rsidRDefault="00594355" w:rsidP="00A741E7"/>
  <w:p w14:paraId="4ECA90FE" w14:textId="77777777" w:rsidR="005E202B" w:rsidRDefault="00594355" w:rsidP="00A741E7"/>
  <w:p w14:paraId="4C293F5C" w14:textId="77777777" w:rsidR="005E202B" w:rsidRDefault="00594355" w:rsidP="00A741E7"/>
  <w:p w14:paraId="6570818A" w14:textId="77777777" w:rsidR="005E202B" w:rsidRDefault="00594355" w:rsidP="00A741E7"/>
  <w:p w14:paraId="28267229" w14:textId="77777777" w:rsidR="005E202B" w:rsidRDefault="00594355" w:rsidP="00A741E7"/>
  <w:p w14:paraId="65F65F5E" w14:textId="77777777" w:rsidR="005E202B" w:rsidRDefault="00594355" w:rsidP="00A741E7"/>
  <w:p w14:paraId="37B57623" w14:textId="77777777" w:rsidR="005E202B" w:rsidRDefault="00594355" w:rsidP="00A741E7"/>
  <w:p w14:paraId="4781E026" w14:textId="77777777" w:rsidR="005E202B" w:rsidRDefault="00594355" w:rsidP="00A741E7"/>
  <w:p w14:paraId="5C80FDED" w14:textId="77777777" w:rsidR="005E202B" w:rsidRDefault="00594355" w:rsidP="00A741E7"/>
  <w:p w14:paraId="5B9A4B0E" w14:textId="77777777" w:rsidR="005E202B" w:rsidRDefault="00594355" w:rsidP="00A741E7"/>
  <w:p w14:paraId="493E4FBF" w14:textId="77777777" w:rsidR="005E202B" w:rsidRDefault="00594355" w:rsidP="00A741E7"/>
  <w:p w14:paraId="76862F4B" w14:textId="77777777" w:rsidR="005E202B" w:rsidRDefault="00594355" w:rsidP="00A741E7"/>
  <w:p w14:paraId="14D15971" w14:textId="77777777" w:rsidR="005E202B" w:rsidRDefault="00594355" w:rsidP="00A741E7"/>
  <w:p w14:paraId="3E610E01" w14:textId="77777777" w:rsidR="005E202B" w:rsidRDefault="00594355" w:rsidP="00A741E7"/>
  <w:p w14:paraId="2C6320EB" w14:textId="77777777" w:rsidR="005E202B" w:rsidRDefault="00594355" w:rsidP="00A741E7"/>
  <w:p w14:paraId="71F2A811" w14:textId="77777777" w:rsidR="005E202B" w:rsidRDefault="00594355" w:rsidP="00A741E7"/>
  <w:p w14:paraId="05268612" w14:textId="77777777" w:rsidR="005E202B" w:rsidRDefault="00594355" w:rsidP="00A741E7"/>
  <w:p w14:paraId="31F2179D" w14:textId="77777777" w:rsidR="005E202B" w:rsidRDefault="00594355" w:rsidP="00A741E7"/>
  <w:p w14:paraId="2F80A8EB" w14:textId="77777777" w:rsidR="005E202B" w:rsidRDefault="00594355" w:rsidP="00A741E7"/>
  <w:p w14:paraId="75DD12C3" w14:textId="77777777" w:rsidR="005E202B" w:rsidRDefault="00594355" w:rsidP="00A741E7"/>
  <w:p w14:paraId="3D25C969" w14:textId="77777777" w:rsidR="005E202B" w:rsidRDefault="00594355" w:rsidP="00A741E7"/>
  <w:p w14:paraId="6DACA3AC" w14:textId="77777777" w:rsidR="005E202B" w:rsidRDefault="00594355" w:rsidP="00A741E7"/>
  <w:p w14:paraId="130FF838" w14:textId="77777777" w:rsidR="005E202B" w:rsidRDefault="00594355" w:rsidP="00A741E7"/>
  <w:p w14:paraId="66B24433" w14:textId="77777777" w:rsidR="005E202B" w:rsidRDefault="00594355" w:rsidP="00A741E7"/>
  <w:p w14:paraId="5FEF39C8" w14:textId="77777777" w:rsidR="005E202B" w:rsidRDefault="00594355" w:rsidP="00A741E7"/>
  <w:p w14:paraId="7788A504" w14:textId="77777777" w:rsidR="005E202B" w:rsidRDefault="00594355" w:rsidP="00A741E7"/>
  <w:p w14:paraId="502F71DA" w14:textId="77777777" w:rsidR="005E202B" w:rsidRDefault="00594355" w:rsidP="00A741E7"/>
  <w:p w14:paraId="472FAB83" w14:textId="77777777" w:rsidR="005E202B" w:rsidRDefault="00594355" w:rsidP="00A741E7"/>
  <w:p w14:paraId="0AD388F9" w14:textId="77777777" w:rsidR="005E202B" w:rsidRDefault="00594355" w:rsidP="00A741E7"/>
  <w:p w14:paraId="703A7DC3" w14:textId="77777777" w:rsidR="005E202B" w:rsidRDefault="00594355" w:rsidP="00A741E7"/>
  <w:p w14:paraId="0EF7A2B8" w14:textId="77777777" w:rsidR="005E202B" w:rsidRDefault="00594355" w:rsidP="00A741E7"/>
  <w:p w14:paraId="4D2A3081" w14:textId="77777777" w:rsidR="005E202B" w:rsidRDefault="00594355" w:rsidP="00A741E7"/>
  <w:p w14:paraId="66939F86" w14:textId="77777777" w:rsidR="005E202B" w:rsidRDefault="00594355" w:rsidP="00A741E7"/>
  <w:p w14:paraId="485BCFA4" w14:textId="77777777" w:rsidR="005E202B" w:rsidRDefault="00594355" w:rsidP="00A741E7"/>
  <w:p w14:paraId="05399901" w14:textId="77777777" w:rsidR="005E202B" w:rsidRDefault="00594355" w:rsidP="00A741E7"/>
  <w:p w14:paraId="0DAF6759" w14:textId="77777777" w:rsidR="005E202B" w:rsidRDefault="00594355" w:rsidP="00A741E7"/>
  <w:p w14:paraId="1D1C8CB6" w14:textId="77777777" w:rsidR="005E202B" w:rsidRDefault="00594355" w:rsidP="00A741E7"/>
  <w:p w14:paraId="6B4EF19D" w14:textId="77777777" w:rsidR="005E202B" w:rsidRDefault="00594355" w:rsidP="00A741E7"/>
  <w:p w14:paraId="4E980986" w14:textId="77777777" w:rsidR="005E202B" w:rsidRDefault="00594355" w:rsidP="00A741E7"/>
  <w:p w14:paraId="39B22C54" w14:textId="77777777" w:rsidR="005E202B" w:rsidRDefault="00594355" w:rsidP="00A741E7"/>
  <w:p w14:paraId="035B5368" w14:textId="77777777" w:rsidR="005E202B" w:rsidRDefault="00594355" w:rsidP="00A741E7"/>
  <w:p w14:paraId="619B7BCB" w14:textId="77777777" w:rsidR="005E202B" w:rsidRDefault="00594355" w:rsidP="00A741E7"/>
  <w:p w14:paraId="24E911BC" w14:textId="77777777" w:rsidR="005E202B" w:rsidRDefault="00594355" w:rsidP="00A741E7"/>
  <w:p w14:paraId="1C5A1DDC" w14:textId="77777777" w:rsidR="005E202B" w:rsidRDefault="00594355" w:rsidP="00A741E7"/>
  <w:p w14:paraId="48383C1D" w14:textId="77777777" w:rsidR="005E202B" w:rsidRDefault="00594355" w:rsidP="00A741E7"/>
  <w:p w14:paraId="30671168" w14:textId="77777777" w:rsidR="005E202B" w:rsidRDefault="00594355" w:rsidP="00A741E7"/>
  <w:p w14:paraId="7D1399B2" w14:textId="77777777" w:rsidR="005E202B" w:rsidRDefault="00594355" w:rsidP="00A741E7"/>
  <w:p w14:paraId="73FC3679" w14:textId="77777777" w:rsidR="005E202B" w:rsidRDefault="00594355" w:rsidP="00A741E7"/>
  <w:p w14:paraId="2DC2C70E" w14:textId="77777777" w:rsidR="005E202B" w:rsidRDefault="00594355" w:rsidP="00A741E7"/>
  <w:p w14:paraId="245B2ABF" w14:textId="77777777" w:rsidR="005E202B" w:rsidRDefault="00594355" w:rsidP="00A741E7"/>
  <w:p w14:paraId="58839FE0" w14:textId="77777777" w:rsidR="005E202B" w:rsidRDefault="00594355" w:rsidP="00A741E7"/>
  <w:p w14:paraId="4C9940F2" w14:textId="77777777" w:rsidR="005E202B" w:rsidRDefault="00594355" w:rsidP="00A741E7"/>
  <w:p w14:paraId="2E5D6552" w14:textId="77777777" w:rsidR="005E202B" w:rsidRDefault="00594355" w:rsidP="00A741E7"/>
  <w:p w14:paraId="5004D9B9" w14:textId="77777777" w:rsidR="005E202B" w:rsidRDefault="00594355" w:rsidP="00A741E7"/>
  <w:p w14:paraId="65216D5D" w14:textId="77777777" w:rsidR="005E202B" w:rsidRDefault="00594355" w:rsidP="00A741E7"/>
  <w:p w14:paraId="4E6D7CD9" w14:textId="77777777" w:rsidR="005E202B" w:rsidRDefault="00594355" w:rsidP="00A741E7"/>
  <w:p w14:paraId="595B7888" w14:textId="77777777" w:rsidR="005E202B" w:rsidRDefault="00594355" w:rsidP="00A741E7"/>
  <w:p w14:paraId="252BE23C" w14:textId="77777777" w:rsidR="005E202B" w:rsidRDefault="00594355" w:rsidP="00A741E7"/>
  <w:p w14:paraId="1F92CFB2" w14:textId="77777777" w:rsidR="005E202B" w:rsidRDefault="00594355" w:rsidP="00A741E7"/>
  <w:p w14:paraId="5E36A678" w14:textId="77777777" w:rsidR="005E202B" w:rsidRDefault="00594355" w:rsidP="00A741E7"/>
  <w:p w14:paraId="719D3C62" w14:textId="77777777" w:rsidR="005E202B" w:rsidRDefault="00594355" w:rsidP="00A741E7"/>
  <w:p w14:paraId="38225FEE" w14:textId="77777777" w:rsidR="005E202B" w:rsidRDefault="00594355" w:rsidP="00A741E7"/>
  <w:p w14:paraId="19C70FB2" w14:textId="77777777" w:rsidR="005E202B" w:rsidRDefault="00594355" w:rsidP="00A741E7"/>
  <w:p w14:paraId="04B1D82A" w14:textId="77777777" w:rsidR="005E202B" w:rsidRDefault="00594355" w:rsidP="00A741E7"/>
  <w:p w14:paraId="35BE7516" w14:textId="77777777" w:rsidR="005E202B" w:rsidRDefault="00594355" w:rsidP="00A741E7"/>
  <w:p w14:paraId="669E9ED0" w14:textId="77777777" w:rsidR="005E202B" w:rsidRDefault="00594355" w:rsidP="00A741E7"/>
  <w:p w14:paraId="6E3F78E3" w14:textId="77777777" w:rsidR="005E202B" w:rsidRDefault="00594355" w:rsidP="00A741E7"/>
  <w:p w14:paraId="140D88D0" w14:textId="77777777" w:rsidR="005E202B" w:rsidRDefault="00594355" w:rsidP="00A741E7"/>
  <w:p w14:paraId="66466036" w14:textId="77777777" w:rsidR="005E202B" w:rsidRDefault="00594355" w:rsidP="00A741E7"/>
  <w:p w14:paraId="34E5F0DA" w14:textId="77777777" w:rsidR="005E202B" w:rsidRDefault="00594355" w:rsidP="00A741E7"/>
  <w:p w14:paraId="7455B0FC" w14:textId="77777777" w:rsidR="005E202B" w:rsidRDefault="00594355" w:rsidP="00A741E7"/>
  <w:p w14:paraId="1673B2EE" w14:textId="77777777" w:rsidR="005E202B" w:rsidRDefault="00594355" w:rsidP="00A741E7"/>
  <w:p w14:paraId="6FA3FFD8" w14:textId="77777777" w:rsidR="005E202B" w:rsidRDefault="00594355" w:rsidP="00A741E7"/>
  <w:p w14:paraId="019AE1D5" w14:textId="77777777" w:rsidR="005E202B" w:rsidRDefault="00594355" w:rsidP="00A741E7"/>
  <w:p w14:paraId="2DD64C45" w14:textId="77777777" w:rsidR="005E202B" w:rsidRDefault="00594355" w:rsidP="00A741E7"/>
  <w:p w14:paraId="1138CD22" w14:textId="77777777" w:rsidR="005E202B" w:rsidRDefault="00594355" w:rsidP="00A741E7"/>
  <w:p w14:paraId="4B225D11" w14:textId="77777777" w:rsidR="005E202B" w:rsidRDefault="00594355" w:rsidP="00A741E7"/>
  <w:p w14:paraId="005930DB" w14:textId="77777777" w:rsidR="005E202B" w:rsidRDefault="00594355" w:rsidP="00A741E7"/>
  <w:p w14:paraId="78B3EAEA" w14:textId="77777777" w:rsidR="005E202B" w:rsidRDefault="00594355" w:rsidP="00A741E7"/>
  <w:p w14:paraId="29481D67" w14:textId="77777777" w:rsidR="005E202B" w:rsidRDefault="00594355" w:rsidP="00A741E7"/>
  <w:p w14:paraId="4E9CCD29" w14:textId="77777777" w:rsidR="005E202B" w:rsidRDefault="00594355" w:rsidP="00E44B58"/>
  <w:p w14:paraId="70778871" w14:textId="77777777" w:rsidR="005E202B" w:rsidRDefault="00594355" w:rsidP="00710E7D"/>
  <w:p w14:paraId="34BA3C21" w14:textId="77777777" w:rsidR="005E202B" w:rsidRDefault="00594355" w:rsidP="00710E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E2F5C" w14:textId="5BB321E0" w:rsidR="005E202B" w:rsidRDefault="00594355" w:rsidP="008B5E83">
    <w:pPr>
      <w:pStyle w:val="Koptekst"/>
      <w:tabs>
        <w:tab w:val="left" w:pos="0"/>
      </w:tabs>
      <w:jc w:val="right"/>
    </w:pPr>
  </w:p>
  <w:p w14:paraId="2CEBB85C" w14:textId="6B24E3D4" w:rsidR="005E202B" w:rsidRDefault="00594355" w:rsidP="00A741E7"/>
  <w:p w14:paraId="6A0C7663" w14:textId="72A604E0" w:rsidR="005E202B" w:rsidRDefault="006B7813" w:rsidP="003222AE">
    <w:pPr>
      <w:jc w:val="right"/>
    </w:pPr>
    <w:r>
      <w:rPr>
        <w:noProof/>
      </w:rPr>
      <w:drawing>
        <wp:inline distT="0" distB="0" distL="0" distR="0" wp14:anchorId="6615F9E3" wp14:editId="2C178D7B">
          <wp:extent cx="2057400" cy="1049357"/>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
                  <a:stretch>
                    <a:fillRect/>
                  </a:stretch>
                </pic:blipFill>
                <pic:spPr>
                  <a:xfrm>
                    <a:off x="0" y="0"/>
                    <a:ext cx="2081143" cy="1061467"/>
                  </a:xfrm>
                  <a:prstGeom prst="rect">
                    <a:avLst/>
                  </a:prstGeom>
                </pic:spPr>
              </pic:pic>
            </a:graphicData>
          </a:graphic>
        </wp:inline>
      </w:drawing>
    </w:r>
  </w:p>
  <w:p w14:paraId="7B26B36A" w14:textId="77777777" w:rsidR="005E202B" w:rsidRDefault="00594355" w:rsidP="00E44B58"/>
  <w:p w14:paraId="16BDE897" w14:textId="77777777" w:rsidR="005E202B" w:rsidRDefault="00594355" w:rsidP="00710E7D"/>
  <w:p w14:paraId="0E909EBB" w14:textId="77777777" w:rsidR="005E202B" w:rsidRDefault="00594355" w:rsidP="00710E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F1EB2" w14:textId="77777777" w:rsidR="005E202B" w:rsidRDefault="00594355" w:rsidP="00A741E7">
    <w:pPr>
      <w:pStyle w:val="Koptekst"/>
    </w:pPr>
    <w:r>
      <w:rPr>
        <w:noProof/>
      </w:rPr>
      <w:pict w14:anchorId="23226A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351.75pt;height:80.25pt;rotation:315;z-index:-251657216;mso-position-horizontal:center;mso-position-horizontal-relative:margin;mso-position-vertical:center;mso-position-vertical-relative:margin" wrapcoords="21416 1009 18975 1211 18975 3230 18422 2221 17547 -202 17271 1009 13448 1211 12113 1615 11790 1009 11099 606 10362 3028 9580 1413 9073 1009 7553 1615 7046 606 6908 1615 6908 5854 5711 2019 4882 0 4698 807 4237 1615 4007 2019 3500 4845 2303 1615 1704 202 1566 807 1197 1211 875 1817 322 4441 138 8882 368 13727 507 14131 1013 16553 1105 16957 2026 17159 2119 17159 3224 13727 3592 14131 4928 18774 5250 17159 5987 15746 7369 17159 7415 12718 7691 13929 9303 17361 9487 17159 9487 12718 9856 14333 11422 17764 11560 17361 12343 16150 13586 17159 16718 17159 16764 13525 17363 10901 18238 10093 20034 16755 20449 16755 20495 15342 20495 6258 20909 3432 21232 4037 21508 3230 21554 1615 21416 1009" fillcolor="silver" stroked="f">
          <v:fill opacity=".5"/>
          <v:textpath style="font-family:&quot;Arial&quot;;font-size:1in"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2735CF2"/>
    <w:multiLevelType w:val="multilevel"/>
    <w:tmpl w:val="9E50E438"/>
    <w:numStyleLink w:val="OpsommingbolletjeEmtio"/>
  </w:abstractNum>
  <w:abstractNum w:abstractNumId="17" w15:restartNumberingAfterBreak="0">
    <w:nsid w:val="23245EF3"/>
    <w:multiLevelType w:val="multilevel"/>
    <w:tmpl w:val="8576664C"/>
    <w:numStyleLink w:val="OpsommingtekenEmtio"/>
  </w:abstractNum>
  <w:abstractNum w:abstractNumId="18" w15:restartNumberingAfterBreak="0">
    <w:nsid w:val="29BE1155"/>
    <w:multiLevelType w:val="multilevel"/>
    <w:tmpl w:val="8576664C"/>
    <w:numStyleLink w:val="OpsommingtekenEmtio"/>
  </w:abstractNum>
  <w:abstractNum w:abstractNumId="19"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0"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1"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2" w15:restartNumberingAfterBreak="0">
    <w:nsid w:val="40EF61F8"/>
    <w:multiLevelType w:val="multilevel"/>
    <w:tmpl w:val="B80072F2"/>
    <w:styleLink w:val="KopnummeringEmtio"/>
    <w:lvl w:ilvl="0">
      <w:start w:val="1"/>
      <w:numFmt w:val="decimal"/>
      <w:pStyle w:val="Kop1"/>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3" w15:restartNumberingAfterBreak="0">
    <w:nsid w:val="42E800D1"/>
    <w:multiLevelType w:val="multilevel"/>
    <w:tmpl w:val="90A8103A"/>
    <w:numStyleLink w:val="BijlagenummeringEmtio"/>
  </w:abstractNum>
  <w:abstractNum w:abstractNumId="24" w15:restartNumberingAfterBreak="0">
    <w:nsid w:val="43A561BB"/>
    <w:multiLevelType w:val="multilevel"/>
    <w:tmpl w:val="8576664C"/>
    <w:numStyleLink w:val="OpsommingtekenEmtio"/>
  </w:abstractNum>
  <w:abstractNum w:abstractNumId="25"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6"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C63AC9"/>
    <w:multiLevelType w:val="multilevel"/>
    <w:tmpl w:val="8576664C"/>
    <w:numStyleLink w:val="OpsommingtekenEmtio"/>
  </w:abstractNum>
  <w:abstractNum w:abstractNumId="29" w15:restartNumberingAfterBreak="0">
    <w:nsid w:val="58D76737"/>
    <w:multiLevelType w:val="multilevel"/>
    <w:tmpl w:val="8576664C"/>
    <w:numStyleLink w:val="OpsommingtekenEmtio"/>
  </w:abstractNum>
  <w:abstractNum w:abstractNumId="30" w15:restartNumberingAfterBreak="0">
    <w:nsid w:val="5B616121"/>
    <w:multiLevelType w:val="multilevel"/>
    <w:tmpl w:val="B4BACAD8"/>
    <w:numStyleLink w:val="OpsommingstreepjeEmtio"/>
  </w:abstractNum>
  <w:abstractNum w:abstractNumId="31" w15:restartNumberingAfterBreak="0">
    <w:nsid w:val="5DC64260"/>
    <w:multiLevelType w:val="multilevel"/>
    <w:tmpl w:val="C9FA2D30"/>
    <w:numStyleLink w:val="OpsommingopenrondjeEmtio"/>
  </w:abstractNum>
  <w:abstractNum w:abstractNumId="32" w15:restartNumberingAfterBreak="0">
    <w:nsid w:val="5DFE3518"/>
    <w:multiLevelType w:val="multilevel"/>
    <w:tmpl w:val="C9FA2D30"/>
    <w:numStyleLink w:val="OpsommingopenrondjeEmtio"/>
  </w:abstractNum>
  <w:abstractNum w:abstractNumId="33" w15:restartNumberingAfterBreak="0">
    <w:nsid w:val="609F7B87"/>
    <w:multiLevelType w:val="multilevel"/>
    <w:tmpl w:val="B80072F2"/>
    <w:numStyleLink w:val="KopnummeringEmtio"/>
  </w:abstractNum>
  <w:abstractNum w:abstractNumId="34"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35" w15:restartNumberingAfterBreak="0">
    <w:nsid w:val="6B382304"/>
    <w:multiLevelType w:val="multilevel"/>
    <w:tmpl w:val="8576664C"/>
    <w:numStyleLink w:val="OpsommingtekenEmtio"/>
  </w:abstractNum>
  <w:abstractNum w:abstractNumId="36" w15:restartNumberingAfterBreak="0">
    <w:nsid w:val="6C6644DD"/>
    <w:multiLevelType w:val="multilevel"/>
    <w:tmpl w:val="9E50E438"/>
    <w:numStyleLink w:val="OpsommingbolletjeEmtio"/>
  </w:abstractNum>
  <w:abstractNum w:abstractNumId="37" w15:restartNumberingAfterBreak="0">
    <w:nsid w:val="6CAB1E63"/>
    <w:multiLevelType w:val="multilevel"/>
    <w:tmpl w:val="7FB6E594"/>
    <w:numStyleLink w:val="AgendapuntlijstEmtio"/>
  </w:abstractNum>
  <w:abstractNum w:abstractNumId="38" w15:restartNumberingAfterBreak="0">
    <w:nsid w:val="6E7370EC"/>
    <w:multiLevelType w:val="multilevel"/>
    <w:tmpl w:val="9200769E"/>
    <w:numStyleLink w:val="OpsommingkleineletterEmtio"/>
  </w:abstractNum>
  <w:abstractNum w:abstractNumId="39" w15:restartNumberingAfterBreak="0">
    <w:nsid w:val="7038598F"/>
    <w:multiLevelType w:val="multilevel"/>
    <w:tmpl w:val="90A8103A"/>
    <w:numStyleLink w:val="BijlagenummeringEmtio"/>
  </w:abstractNum>
  <w:abstractNum w:abstractNumId="40" w15:restartNumberingAfterBreak="0">
    <w:nsid w:val="70EC4E8C"/>
    <w:multiLevelType w:val="multilevel"/>
    <w:tmpl w:val="C9FA2D30"/>
    <w:numStyleLink w:val="OpsommingopenrondjeEmtio"/>
  </w:abstractNum>
  <w:abstractNum w:abstractNumId="41" w15:restartNumberingAfterBreak="0">
    <w:nsid w:val="717435D9"/>
    <w:multiLevelType w:val="multilevel"/>
    <w:tmpl w:val="B80072F2"/>
    <w:numStyleLink w:val="KopnummeringEmtio"/>
  </w:abstractNum>
  <w:abstractNum w:abstractNumId="42" w15:restartNumberingAfterBreak="0">
    <w:nsid w:val="76AE427F"/>
    <w:multiLevelType w:val="multilevel"/>
    <w:tmpl w:val="8576664C"/>
    <w:numStyleLink w:val="OpsommingtekenEmtio"/>
  </w:abstractNum>
  <w:abstractNum w:abstractNumId="43" w15:restartNumberingAfterBreak="0">
    <w:nsid w:val="792E34E6"/>
    <w:multiLevelType w:val="multilevel"/>
    <w:tmpl w:val="C9FA2D30"/>
    <w:numStyleLink w:val="OpsommingopenrondjeEmtio"/>
  </w:abstractNum>
  <w:abstractNum w:abstractNumId="44" w15:restartNumberingAfterBreak="0">
    <w:nsid w:val="79AE6CDF"/>
    <w:multiLevelType w:val="multilevel"/>
    <w:tmpl w:val="B4BACAD8"/>
    <w:numStyleLink w:val="OpsommingstreepjeEmtio"/>
  </w:abstractNum>
  <w:abstractNum w:abstractNumId="45"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abstractNumId w:val="10"/>
  </w:num>
  <w:num w:numId="2">
    <w:abstractNumId w:val="21"/>
  </w:num>
  <w:num w:numId="3">
    <w:abstractNumId w:val="25"/>
  </w:num>
  <w:num w:numId="4">
    <w:abstractNumId w:val="11"/>
  </w:num>
  <w:num w:numId="5">
    <w:abstractNumId w:val="27"/>
  </w:num>
  <w:num w:numId="6">
    <w:abstractNumId w:val="14"/>
  </w:num>
  <w:num w:numId="7">
    <w:abstractNumId w:val="13"/>
  </w:num>
  <w:num w:numId="8">
    <w:abstractNumId w:val="20"/>
  </w:num>
  <w:num w:numId="9">
    <w:abstractNumId w:val="22"/>
  </w:num>
  <w:num w:numId="10">
    <w:abstractNumId w:val="34"/>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8"/>
  </w:num>
  <w:num w:numId="25">
    <w:abstractNumId w:val="15"/>
  </w:num>
  <w:num w:numId="26">
    <w:abstractNumId w:val="30"/>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6"/>
  </w:num>
  <w:num w:numId="31">
    <w:abstractNumId w:val="37"/>
  </w:num>
  <w:num w:numId="32">
    <w:abstractNumId w:val="41"/>
  </w:num>
  <w:num w:numId="33">
    <w:abstractNumId w:val="16"/>
  </w:num>
  <w:num w:numId="34">
    <w:abstractNumId w:val="35"/>
  </w:num>
  <w:num w:numId="35">
    <w:abstractNumId w:val="43"/>
  </w:num>
  <w:num w:numId="36">
    <w:abstractNumId w:val="36"/>
  </w:num>
  <w:num w:numId="37">
    <w:abstractNumId w:val="28"/>
  </w:num>
  <w:num w:numId="38">
    <w:abstractNumId w:val="31"/>
  </w:num>
  <w:num w:numId="39">
    <w:abstractNumId w:val="32"/>
  </w:num>
  <w:num w:numId="40">
    <w:abstractNumId w:val="18"/>
  </w:num>
  <w:num w:numId="41">
    <w:abstractNumId w:val="40"/>
  </w:num>
  <w:num w:numId="42">
    <w:abstractNumId w:val="44"/>
  </w:num>
  <w:num w:numId="43">
    <w:abstractNumId w:val="17"/>
  </w:num>
  <w:num w:numId="44">
    <w:abstractNumId w:val="29"/>
  </w:num>
  <w:num w:numId="45">
    <w:abstractNumId w:val="24"/>
  </w:num>
  <w:num w:numId="46">
    <w:abstractNumId w:val="33"/>
  </w:num>
  <w:num w:numId="47">
    <w:abstractNumId w:val="12"/>
  </w:num>
  <w:num w:numId="48">
    <w:abstractNumId w:val="39"/>
  </w:num>
  <w:num w:numId="49">
    <w:abstractNumId w:val="4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51">
      <o:colormru v:ext="edit" colors="#ddd"/>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3C5"/>
    <w:rsid w:val="00004562"/>
    <w:rsid w:val="00006237"/>
    <w:rsid w:val="0000663D"/>
    <w:rsid w:val="00010D95"/>
    <w:rsid w:val="00011BFA"/>
    <w:rsid w:val="00011C43"/>
    <w:rsid w:val="00012581"/>
    <w:rsid w:val="00017592"/>
    <w:rsid w:val="000242E1"/>
    <w:rsid w:val="0002562D"/>
    <w:rsid w:val="00030CEB"/>
    <w:rsid w:val="000331E1"/>
    <w:rsid w:val="0003377A"/>
    <w:rsid w:val="000340F2"/>
    <w:rsid w:val="00034C02"/>
    <w:rsid w:val="00035232"/>
    <w:rsid w:val="000418EF"/>
    <w:rsid w:val="00042D96"/>
    <w:rsid w:val="0004513F"/>
    <w:rsid w:val="00047FF3"/>
    <w:rsid w:val="00050D4B"/>
    <w:rsid w:val="0005205D"/>
    <w:rsid w:val="00052426"/>
    <w:rsid w:val="00052FF4"/>
    <w:rsid w:val="00053E43"/>
    <w:rsid w:val="0005430B"/>
    <w:rsid w:val="0005732F"/>
    <w:rsid w:val="00066DF0"/>
    <w:rsid w:val="00074DAC"/>
    <w:rsid w:val="0007714E"/>
    <w:rsid w:val="0009698A"/>
    <w:rsid w:val="000A1B78"/>
    <w:rsid w:val="000A602A"/>
    <w:rsid w:val="000B2FB8"/>
    <w:rsid w:val="000B3099"/>
    <w:rsid w:val="000C0969"/>
    <w:rsid w:val="000C1A1A"/>
    <w:rsid w:val="000C477D"/>
    <w:rsid w:val="000C59F4"/>
    <w:rsid w:val="000D30A4"/>
    <w:rsid w:val="000D5FF8"/>
    <w:rsid w:val="000D63C5"/>
    <w:rsid w:val="000D6AB7"/>
    <w:rsid w:val="000E1539"/>
    <w:rsid w:val="000E2AC2"/>
    <w:rsid w:val="000E46BA"/>
    <w:rsid w:val="000E55A1"/>
    <w:rsid w:val="000E6E43"/>
    <w:rsid w:val="000F213A"/>
    <w:rsid w:val="000F2D93"/>
    <w:rsid w:val="000F650E"/>
    <w:rsid w:val="00100B98"/>
    <w:rsid w:val="00103070"/>
    <w:rsid w:val="00106601"/>
    <w:rsid w:val="00110A9F"/>
    <w:rsid w:val="00116F7B"/>
    <w:rsid w:val="001170AE"/>
    <w:rsid w:val="0011784F"/>
    <w:rsid w:val="00122DED"/>
    <w:rsid w:val="00123457"/>
    <w:rsid w:val="00124416"/>
    <w:rsid w:val="001257C4"/>
    <w:rsid w:val="00132265"/>
    <w:rsid w:val="00134E43"/>
    <w:rsid w:val="001351DA"/>
    <w:rsid w:val="001351DC"/>
    <w:rsid w:val="00135A2A"/>
    <w:rsid w:val="00135E7B"/>
    <w:rsid w:val="001360B3"/>
    <w:rsid w:val="00137CBB"/>
    <w:rsid w:val="0014100F"/>
    <w:rsid w:val="00143D70"/>
    <w:rsid w:val="00145B8E"/>
    <w:rsid w:val="0014640F"/>
    <w:rsid w:val="00151E83"/>
    <w:rsid w:val="00152E4D"/>
    <w:rsid w:val="00154B86"/>
    <w:rsid w:val="001579D8"/>
    <w:rsid w:val="001634F8"/>
    <w:rsid w:val="001639F5"/>
    <w:rsid w:val="00164909"/>
    <w:rsid w:val="001651E1"/>
    <w:rsid w:val="001676CE"/>
    <w:rsid w:val="00172EA2"/>
    <w:rsid w:val="0018093D"/>
    <w:rsid w:val="00186C16"/>
    <w:rsid w:val="00187A59"/>
    <w:rsid w:val="00190A71"/>
    <w:rsid w:val="00193202"/>
    <w:rsid w:val="0019452F"/>
    <w:rsid w:val="00194838"/>
    <w:rsid w:val="00196148"/>
    <w:rsid w:val="001966B3"/>
    <w:rsid w:val="001B1334"/>
    <w:rsid w:val="001B1B37"/>
    <w:rsid w:val="001B4C7E"/>
    <w:rsid w:val="001B637B"/>
    <w:rsid w:val="001C0AF2"/>
    <w:rsid w:val="001C11BE"/>
    <w:rsid w:val="001C2E73"/>
    <w:rsid w:val="001C4B20"/>
    <w:rsid w:val="001C6232"/>
    <w:rsid w:val="001C63E7"/>
    <w:rsid w:val="001D003F"/>
    <w:rsid w:val="001D2384"/>
    <w:rsid w:val="001D2A06"/>
    <w:rsid w:val="001D46C9"/>
    <w:rsid w:val="001E2293"/>
    <w:rsid w:val="001E34AC"/>
    <w:rsid w:val="001E3B55"/>
    <w:rsid w:val="001E5F7F"/>
    <w:rsid w:val="001E6720"/>
    <w:rsid w:val="001F03CF"/>
    <w:rsid w:val="001F08C0"/>
    <w:rsid w:val="001F406F"/>
    <w:rsid w:val="001F5035"/>
    <w:rsid w:val="001F5B4F"/>
    <w:rsid w:val="001F5C28"/>
    <w:rsid w:val="001F6547"/>
    <w:rsid w:val="001F66B9"/>
    <w:rsid w:val="0020337B"/>
    <w:rsid w:val="002041B3"/>
    <w:rsid w:val="0020548B"/>
    <w:rsid w:val="0020607F"/>
    <w:rsid w:val="00206E2A"/>
    <w:rsid w:val="00206FF8"/>
    <w:rsid w:val="0020728A"/>
    <w:rsid w:val="002074B2"/>
    <w:rsid w:val="00211760"/>
    <w:rsid w:val="00211CDD"/>
    <w:rsid w:val="00212499"/>
    <w:rsid w:val="00216489"/>
    <w:rsid w:val="00220A9C"/>
    <w:rsid w:val="00223111"/>
    <w:rsid w:val="00225889"/>
    <w:rsid w:val="00230B64"/>
    <w:rsid w:val="002324A1"/>
    <w:rsid w:val="00236895"/>
    <w:rsid w:val="00236DE9"/>
    <w:rsid w:val="00242226"/>
    <w:rsid w:val="00250D4C"/>
    <w:rsid w:val="002518D2"/>
    <w:rsid w:val="00252B9A"/>
    <w:rsid w:val="00254088"/>
    <w:rsid w:val="00255307"/>
    <w:rsid w:val="00256039"/>
    <w:rsid w:val="002560D2"/>
    <w:rsid w:val="00257AA9"/>
    <w:rsid w:val="002603EC"/>
    <w:rsid w:val="00261F11"/>
    <w:rsid w:val="00262D4E"/>
    <w:rsid w:val="002646C8"/>
    <w:rsid w:val="00267DF0"/>
    <w:rsid w:val="00280D1D"/>
    <w:rsid w:val="00282B5D"/>
    <w:rsid w:val="00283592"/>
    <w:rsid w:val="0028390B"/>
    <w:rsid w:val="00286914"/>
    <w:rsid w:val="002916E6"/>
    <w:rsid w:val="0029378D"/>
    <w:rsid w:val="00294CD2"/>
    <w:rsid w:val="00294F22"/>
    <w:rsid w:val="00296C79"/>
    <w:rsid w:val="002A1B16"/>
    <w:rsid w:val="002A2E44"/>
    <w:rsid w:val="002A3D57"/>
    <w:rsid w:val="002A7F63"/>
    <w:rsid w:val="002B08A4"/>
    <w:rsid w:val="002B1E96"/>
    <w:rsid w:val="002B2998"/>
    <w:rsid w:val="002B64EE"/>
    <w:rsid w:val="002B776C"/>
    <w:rsid w:val="002C141A"/>
    <w:rsid w:val="002C3031"/>
    <w:rsid w:val="002C34F1"/>
    <w:rsid w:val="002C46FB"/>
    <w:rsid w:val="002C542A"/>
    <w:rsid w:val="002D01F2"/>
    <w:rsid w:val="002D0E88"/>
    <w:rsid w:val="002D52B2"/>
    <w:rsid w:val="002D5AB6"/>
    <w:rsid w:val="002E2611"/>
    <w:rsid w:val="002E274E"/>
    <w:rsid w:val="002E68CD"/>
    <w:rsid w:val="002F0CF8"/>
    <w:rsid w:val="002F0DD5"/>
    <w:rsid w:val="002F1D47"/>
    <w:rsid w:val="002F678C"/>
    <w:rsid w:val="002F6852"/>
    <w:rsid w:val="002F7B77"/>
    <w:rsid w:val="00301553"/>
    <w:rsid w:val="00305208"/>
    <w:rsid w:val="003063C0"/>
    <w:rsid w:val="003107E6"/>
    <w:rsid w:val="00312D26"/>
    <w:rsid w:val="00317DEA"/>
    <w:rsid w:val="003222AE"/>
    <w:rsid w:val="00322A9F"/>
    <w:rsid w:val="00323121"/>
    <w:rsid w:val="00326F89"/>
    <w:rsid w:val="00330938"/>
    <w:rsid w:val="00331B6D"/>
    <w:rsid w:val="0033216A"/>
    <w:rsid w:val="00334D4B"/>
    <w:rsid w:val="00335B5E"/>
    <w:rsid w:val="00337B69"/>
    <w:rsid w:val="00337DDE"/>
    <w:rsid w:val="00341209"/>
    <w:rsid w:val="00345315"/>
    <w:rsid w:val="00346631"/>
    <w:rsid w:val="00347094"/>
    <w:rsid w:val="00347B20"/>
    <w:rsid w:val="003519FA"/>
    <w:rsid w:val="0036336D"/>
    <w:rsid w:val="00364B2C"/>
    <w:rsid w:val="00364E1D"/>
    <w:rsid w:val="00365254"/>
    <w:rsid w:val="00365327"/>
    <w:rsid w:val="0036665B"/>
    <w:rsid w:val="00374C23"/>
    <w:rsid w:val="00374D9A"/>
    <w:rsid w:val="00377612"/>
    <w:rsid w:val="00382603"/>
    <w:rsid w:val="00383954"/>
    <w:rsid w:val="00386F07"/>
    <w:rsid w:val="0039126D"/>
    <w:rsid w:val="003964D4"/>
    <w:rsid w:val="0039656A"/>
    <w:rsid w:val="003A5ED3"/>
    <w:rsid w:val="003A6677"/>
    <w:rsid w:val="003B14A0"/>
    <w:rsid w:val="003B595E"/>
    <w:rsid w:val="003B62A2"/>
    <w:rsid w:val="003B705C"/>
    <w:rsid w:val="003B76AA"/>
    <w:rsid w:val="003C3E8D"/>
    <w:rsid w:val="003C407D"/>
    <w:rsid w:val="003D04B7"/>
    <w:rsid w:val="003D09E4"/>
    <w:rsid w:val="003D176F"/>
    <w:rsid w:val="003D23C3"/>
    <w:rsid w:val="003D3AEC"/>
    <w:rsid w:val="003D414A"/>
    <w:rsid w:val="003D49E5"/>
    <w:rsid w:val="003E30F2"/>
    <w:rsid w:val="003E3B7D"/>
    <w:rsid w:val="003E6BC7"/>
    <w:rsid w:val="003E766F"/>
    <w:rsid w:val="003F2747"/>
    <w:rsid w:val="003F3547"/>
    <w:rsid w:val="003F41DB"/>
    <w:rsid w:val="003F5F37"/>
    <w:rsid w:val="003F7236"/>
    <w:rsid w:val="003F768C"/>
    <w:rsid w:val="004001AF"/>
    <w:rsid w:val="00400A80"/>
    <w:rsid w:val="00406B20"/>
    <w:rsid w:val="00410F28"/>
    <w:rsid w:val="0041175D"/>
    <w:rsid w:val="0041674F"/>
    <w:rsid w:val="0042064D"/>
    <w:rsid w:val="0042594D"/>
    <w:rsid w:val="00441382"/>
    <w:rsid w:val="00451FDB"/>
    <w:rsid w:val="00455136"/>
    <w:rsid w:val="004555F2"/>
    <w:rsid w:val="004564A6"/>
    <w:rsid w:val="00460433"/>
    <w:rsid w:val="004656F6"/>
    <w:rsid w:val="004659D3"/>
    <w:rsid w:val="00466D71"/>
    <w:rsid w:val="00466F0B"/>
    <w:rsid w:val="00470E29"/>
    <w:rsid w:val="00471C0F"/>
    <w:rsid w:val="00472E5E"/>
    <w:rsid w:val="004733C3"/>
    <w:rsid w:val="0047392D"/>
    <w:rsid w:val="0047518D"/>
    <w:rsid w:val="004804E1"/>
    <w:rsid w:val="004837AE"/>
    <w:rsid w:val="004841A8"/>
    <w:rsid w:val="00484C8E"/>
    <w:rsid w:val="00486319"/>
    <w:rsid w:val="00487543"/>
    <w:rsid w:val="004875E2"/>
    <w:rsid w:val="00490BBD"/>
    <w:rsid w:val="00495327"/>
    <w:rsid w:val="004B2C90"/>
    <w:rsid w:val="004B3894"/>
    <w:rsid w:val="004B5148"/>
    <w:rsid w:val="004B7123"/>
    <w:rsid w:val="004B7D5E"/>
    <w:rsid w:val="004C51F8"/>
    <w:rsid w:val="004C5AF8"/>
    <w:rsid w:val="004D1466"/>
    <w:rsid w:val="004D2412"/>
    <w:rsid w:val="004E343F"/>
    <w:rsid w:val="004E466B"/>
    <w:rsid w:val="004E4ACE"/>
    <w:rsid w:val="004E4E3D"/>
    <w:rsid w:val="004E583C"/>
    <w:rsid w:val="004F4A4D"/>
    <w:rsid w:val="004F6A99"/>
    <w:rsid w:val="005017F3"/>
    <w:rsid w:val="00501A64"/>
    <w:rsid w:val="00502566"/>
    <w:rsid w:val="00503BFD"/>
    <w:rsid w:val="005043E5"/>
    <w:rsid w:val="005056D9"/>
    <w:rsid w:val="00513D36"/>
    <w:rsid w:val="005157D8"/>
    <w:rsid w:val="00515E2F"/>
    <w:rsid w:val="00521726"/>
    <w:rsid w:val="00522CF7"/>
    <w:rsid w:val="0052324B"/>
    <w:rsid w:val="005245B9"/>
    <w:rsid w:val="005264FE"/>
    <w:rsid w:val="00526530"/>
    <w:rsid w:val="005334A8"/>
    <w:rsid w:val="0053645C"/>
    <w:rsid w:val="00537EED"/>
    <w:rsid w:val="00541D40"/>
    <w:rsid w:val="00545244"/>
    <w:rsid w:val="00547E80"/>
    <w:rsid w:val="00550512"/>
    <w:rsid w:val="00553801"/>
    <w:rsid w:val="0055566D"/>
    <w:rsid w:val="005609E9"/>
    <w:rsid w:val="005615BE"/>
    <w:rsid w:val="00562E3D"/>
    <w:rsid w:val="00575FFC"/>
    <w:rsid w:val="005818B8"/>
    <w:rsid w:val="0059027A"/>
    <w:rsid w:val="00594355"/>
    <w:rsid w:val="00594416"/>
    <w:rsid w:val="005A1BD7"/>
    <w:rsid w:val="005A226E"/>
    <w:rsid w:val="005A2BEC"/>
    <w:rsid w:val="005B4FAF"/>
    <w:rsid w:val="005C31A9"/>
    <w:rsid w:val="005C476F"/>
    <w:rsid w:val="005C5603"/>
    <w:rsid w:val="005C5954"/>
    <w:rsid w:val="005C6668"/>
    <w:rsid w:val="005D4151"/>
    <w:rsid w:val="005D5161"/>
    <w:rsid w:val="005D5D89"/>
    <w:rsid w:val="005D5E21"/>
    <w:rsid w:val="005E3E58"/>
    <w:rsid w:val="005F6680"/>
    <w:rsid w:val="005F685A"/>
    <w:rsid w:val="006040DB"/>
    <w:rsid w:val="00605B95"/>
    <w:rsid w:val="0060694D"/>
    <w:rsid w:val="00606D41"/>
    <w:rsid w:val="00610251"/>
    <w:rsid w:val="00610FF8"/>
    <w:rsid w:val="00612C22"/>
    <w:rsid w:val="0062437F"/>
    <w:rsid w:val="00624485"/>
    <w:rsid w:val="00624A62"/>
    <w:rsid w:val="006337B8"/>
    <w:rsid w:val="00634021"/>
    <w:rsid w:val="00635E95"/>
    <w:rsid w:val="00640DB7"/>
    <w:rsid w:val="00641E45"/>
    <w:rsid w:val="006422A4"/>
    <w:rsid w:val="006433BD"/>
    <w:rsid w:val="00647A67"/>
    <w:rsid w:val="00653D01"/>
    <w:rsid w:val="006579E8"/>
    <w:rsid w:val="00657DAA"/>
    <w:rsid w:val="00662220"/>
    <w:rsid w:val="00664EE1"/>
    <w:rsid w:val="006662ED"/>
    <w:rsid w:val="006763A3"/>
    <w:rsid w:val="00676512"/>
    <w:rsid w:val="006767B2"/>
    <w:rsid w:val="00680F46"/>
    <w:rsid w:val="00685EED"/>
    <w:rsid w:val="0069290C"/>
    <w:rsid w:val="00692CB1"/>
    <w:rsid w:val="00693C8F"/>
    <w:rsid w:val="006953A2"/>
    <w:rsid w:val="00695833"/>
    <w:rsid w:val="00696380"/>
    <w:rsid w:val="006A0B93"/>
    <w:rsid w:val="006A171D"/>
    <w:rsid w:val="006A20F2"/>
    <w:rsid w:val="006A34A5"/>
    <w:rsid w:val="006B6044"/>
    <w:rsid w:val="006B694F"/>
    <w:rsid w:val="006B7813"/>
    <w:rsid w:val="006B7D2C"/>
    <w:rsid w:val="006C1270"/>
    <w:rsid w:val="006C6833"/>
    <w:rsid w:val="006C6A9D"/>
    <w:rsid w:val="006D1154"/>
    <w:rsid w:val="006D2B1F"/>
    <w:rsid w:val="006D2ECD"/>
    <w:rsid w:val="006D39CE"/>
    <w:rsid w:val="006E3E76"/>
    <w:rsid w:val="006F330E"/>
    <w:rsid w:val="00703BD3"/>
    <w:rsid w:val="00705849"/>
    <w:rsid w:val="00706308"/>
    <w:rsid w:val="007109DE"/>
    <w:rsid w:val="00712665"/>
    <w:rsid w:val="007127BD"/>
    <w:rsid w:val="0071386B"/>
    <w:rsid w:val="007165EB"/>
    <w:rsid w:val="0072103E"/>
    <w:rsid w:val="00723213"/>
    <w:rsid w:val="0072479C"/>
    <w:rsid w:val="0073056A"/>
    <w:rsid w:val="007358BA"/>
    <w:rsid w:val="007361EE"/>
    <w:rsid w:val="00737842"/>
    <w:rsid w:val="00743326"/>
    <w:rsid w:val="00750733"/>
    <w:rsid w:val="00750780"/>
    <w:rsid w:val="007525D1"/>
    <w:rsid w:val="00752725"/>
    <w:rsid w:val="00753488"/>
    <w:rsid w:val="00754527"/>
    <w:rsid w:val="00756C31"/>
    <w:rsid w:val="00760A65"/>
    <w:rsid w:val="00763B35"/>
    <w:rsid w:val="00763C2D"/>
    <w:rsid w:val="00764AF2"/>
    <w:rsid w:val="00766E99"/>
    <w:rsid w:val="007676FB"/>
    <w:rsid w:val="00770652"/>
    <w:rsid w:val="00775717"/>
    <w:rsid w:val="00776618"/>
    <w:rsid w:val="00781194"/>
    <w:rsid w:val="0078578E"/>
    <w:rsid w:val="007865DD"/>
    <w:rsid w:val="00787B55"/>
    <w:rsid w:val="0079179F"/>
    <w:rsid w:val="00793E98"/>
    <w:rsid w:val="00794A75"/>
    <w:rsid w:val="00796A8D"/>
    <w:rsid w:val="00797215"/>
    <w:rsid w:val="007A29EF"/>
    <w:rsid w:val="007B0C68"/>
    <w:rsid w:val="007B3114"/>
    <w:rsid w:val="007B5373"/>
    <w:rsid w:val="007B6D35"/>
    <w:rsid w:val="007B7CA7"/>
    <w:rsid w:val="007C0010"/>
    <w:rsid w:val="007C037C"/>
    <w:rsid w:val="007D1EC6"/>
    <w:rsid w:val="007D4A7D"/>
    <w:rsid w:val="007D4DCE"/>
    <w:rsid w:val="007E3D95"/>
    <w:rsid w:val="007E7724"/>
    <w:rsid w:val="007F0A2A"/>
    <w:rsid w:val="007F1417"/>
    <w:rsid w:val="007F48F0"/>
    <w:rsid w:val="007F653F"/>
    <w:rsid w:val="00800467"/>
    <w:rsid w:val="00805080"/>
    <w:rsid w:val="008060DB"/>
    <w:rsid w:val="008064EE"/>
    <w:rsid w:val="00810585"/>
    <w:rsid w:val="00814165"/>
    <w:rsid w:val="0082029E"/>
    <w:rsid w:val="00820BC0"/>
    <w:rsid w:val="00820C20"/>
    <w:rsid w:val="008210B8"/>
    <w:rsid w:val="008222EE"/>
    <w:rsid w:val="00823AC1"/>
    <w:rsid w:val="00826EA4"/>
    <w:rsid w:val="00832239"/>
    <w:rsid w:val="008360F3"/>
    <w:rsid w:val="00836F6B"/>
    <w:rsid w:val="00841A12"/>
    <w:rsid w:val="00843B35"/>
    <w:rsid w:val="00847F35"/>
    <w:rsid w:val="00850C92"/>
    <w:rsid w:val="00851E65"/>
    <w:rsid w:val="00854B34"/>
    <w:rsid w:val="0086137E"/>
    <w:rsid w:val="00863AAE"/>
    <w:rsid w:val="008664DD"/>
    <w:rsid w:val="00873431"/>
    <w:rsid w:val="008736AE"/>
    <w:rsid w:val="008775D3"/>
    <w:rsid w:val="00877BD5"/>
    <w:rsid w:val="00877FE4"/>
    <w:rsid w:val="008802D3"/>
    <w:rsid w:val="008839D4"/>
    <w:rsid w:val="00886BB9"/>
    <w:rsid w:val="008870F0"/>
    <w:rsid w:val="008931CF"/>
    <w:rsid w:val="00893934"/>
    <w:rsid w:val="008A1AF7"/>
    <w:rsid w:val="008A2A1D"/>
    <w:rsid w:val="008A5E5E"/>
    <w:rsid w:val="008A634B"/>
    <w:rsid w:val="008A7563"/>
    <w:rsid w:val="008B0525"/>
    <w:rsid w:val="008B29E6"/>
    <w:rsid w:val="008B5150"/>
    <w:rsid w:val="008B5CD1"/>
    <w:rsid w:val="008B68FE"/>
    <w:rsid w:val="008C2F90"/>
    <w:rsid w:val="008C4231"/>
    <w:rsid w:val="008C5834"/>
    <w:rsid w:val="008C6251"/>
    <w:rsid w:val="008C786D"/>
    <w:rsid w:val="008D7BDD"/>
    <w:rsid w:val="008E1D8A"/>
    <w:rsid w:val="008E294E"/>
    <w:rsid w:val="008E6BAF"/>
    <w:rsid w:val="008E798C"/>
    <w:rsid w:val="008F4FAD"/>
    <w:rsid w:val="00900851"/>
    <w:rsid w:val="00902125"/>
    <w:rsid w:val="0090254C"/>
    <w:rsid w:val="00902EDA"/>
    <w:rsid w:val="00903B39"/>
    <w:rsid w:val="0090724E"/>
    <w:rsid w:val="00910D57"/>
    <w:rsid w:val="009221AC"/>
    <w:rsid w:val="009225D7"/>
    <w:rsid w:val="00925A18"/>
    <w:rsid w:val="009261FD"/>
    <w:rsid w:val="00927D2E"/>
    <w:rsid w:val="00934750"/>
    <w:rsid w:val="00934E30"/>
    <w:rsid w:val="00935271"/>
    <w:rsid w:val="00936269"/>
    <w:rsid w:val="00943209"/>
    <w:rsid w:val="0094509D"/>
    <w:rsid w:val="00945318"/>
    <w:rsid w:val="00950DB4"/>
    <w:rsid w:val="009534C6"/>
    <w:rsid w:val="00957CCB"/>
    <w:rsid w:val="009606EB"/>
    <w:rsid w:val="00962E09"/>
    <w:rsid w:val="00963973"/>
    <w:rsid w:val="00966166"/>
    <w:rsid w:val="009664BF"/>
    <w:rsid w:val="00970BBD"/>
    <w:rsid w:val="00971786"/>
    <w:rsid w:val="00971B3B"/>
    <w:rsid w:val="009819EC"/>
    <w:rsid w:val="009A388E"/>
    <w:rsid w:val="009A640A"/>
    <w:rsid w:val="009C1976"/>
    <w:rsid w:val="009C2F9E"/>
    <w:rsid w:val="009D59BA"/>
    <w:rsid w:val="009D5AE2"/>
    <w:rsid w:val="009E51EA"/>
    <w:rsid w:val="009E65EB"/>
    <w:rsid w:val="00A06BCE"/>
    <w:rsid w:val="00A07FEF"/>
    <w:rsid w:val="00A10002"/>
    <w:rsid w:val="00A101D7"/>
    <w:rsid w:val="00A13E03"/>
    <w:rsid w:val="00A1497C"/>
    <w:rsid w:val="00A20A7B"/>
    <w:rsid w:val="00A21956"/>
    <w:rsid w:val="00A227CD"/>
    <w:rsid w:val="00A303B3"/>
    <w:rsid w:val="00A36B94"/>
    <w:rsid w:val="00A42EEC"/>
    <w:rsid w:val="00A44AEE"/>
    <w:rsid w:val="00A50406"/>
    <w:rsid w:val="00A50767"/>
    <w:rsid w:val="00A50801"/>
    <w:rsid w:val="00A50CC3"/>
    <w:rsid w:val="00A574C9"/>
    <w:rsid w:val="00A60A58"/>
    <w:rsid w:val="00A61B21"/>
    <w:rsid w:val="00A65B09"/>
    <w:rsid w:val="00A670BB"/>
    <w:rsid w:val="00A71291"/>
    <w:rsid w:val="00A7495A"/>
    <w:rsid w:val="00A76E7C"/>
    <w:rsid w:val="00A816C7"/>
    <w:rsid w:val="00A81955"/>
    <w:rsid w:val="00A871D6"/>
    <w:rsid w:val="00A9091A"/>
    <w:rsid w:val="00AA2F6F"/>
    <w:rsid w:val="00AB0D90"/>
    <w:rsid w:val="00AB1E21"/>
    <w:rsid w:val="00AB1E30"/>
    <w:rsid w:val="00AB2477"/>
    <w:rsid w:val="00AB26FA"/>
    <w:rsid w:val="00AB56F0"/>
    <w:rsid w:val="00AB5DBD"/>
    <w:rsid w:val="00AB5F0C"/>
    <w:rsid w:val="00AB77BB"/>
    <w:rsid w:val="00AC207A"/>
    <w:rsid w:val="00AC273E"/>
    <w:rsid w:val="00AD24E6"/>
    <w:rsid w:val="00AD31A0"/>
    <w:rsid w:val="00AD44F1"/>
    <w:rsid w:val="00AD4DF7"/>
    <w:rsid w:val="00AE0183"/>
    <w:rsid w:val="00AE0873"/>
    <w:rsid w:val="00AE2110"/>
    <w:rsid w:val="00AE2EB1"/>
    <w:rsid w:val="00AE4A94"/>
    <w:rsid w:val="00AE5EF4"/>
    <w:rsid w:val="00AF02C2"/>
    <w:rsid w:val="00AF2477"/>
    <w:rsid w:val="00AF4DAC"/>
    <w:rsid w:val="00AF5ABB"/>
    <w:rsid w:val="00AF7846"/>
    <w:rsid w:val="00B01DA1"/>
    <w:rsid w:val="00B05761"/>
    <w:rsid w:val="00B11A76"/>
    <w:rsid w:val="00B2226B"/>
    <w:rsid w:val="00B233E3"/>
    <w:rsid w:val="00B30352"/>
    <w:rsid w:val="00B307F6"/>
    <w:rsid w:val="00B32813"/>
    <w:rsid w:val="00B346DF"/>
    <w:rsid w:val="00B45575"/>
    <w:rsid w:val="00B460C2"/>
    <w:rsid w:val="00B46842"/>
    <w:rsid w:val="00B47460"/>
    <w:rsid w:val="00B55C9B"/>
    <w:rsid w:val="00B63EB9"/>
    <w:rsid w:val="00B665FD"/>
    <w:rsid w:val="00B66725"/>
    <w:rsid w:val="00B75ED8"/>
    <w:rsid w:val="00B77186"/>
    <w:rsid w:val="00B77809"/>
    <w:rsid w:val="00B819FE"/>
    <w:rsid w:val="00B825EE"/>
    <w:rsid w:val="00B82A5C"/>
    <w:rsid w:val="00B83B98"/>
    <w:rsid w:val="00B860DC"/>
    <w:rsid w:val="00B91863"/>
    <w:rsid w:val="00B91B84"/>
    <w:rsid w:val="00B9540B"/>
    <w:rsid w:val="00B96F8C"/>
    <w:rsid w:val="00BA3794"/>
    <w:rsid w:val="00BA3F4D"/>
    <w:rsid w:val="00BA79E3"/>
    <w:rsid w:val="00BB1FC1"/>
    <w:rsid w:val="00BB239A"/>
    <w:rsid w:val="00BB2B7F"/>
    <w:rsid w:val="00BB31CE"/>
    <w:rsid w:val="00BB545A"/>
    <w:rsid w:val="00BB67BD"/>
    <w:rsid w:val="00BC0188"/>
    <w:rsid w:val="00BC6FB7"/>
    <w:rsid w:val="00BE0455"/>
    <w:rsid w:val="00BE55A7"/>
    <w:rsid w:val="00BE5F3D"/>
    <w:rsid w:val="00BE64B3"/>
    <w:rsid w:val="00BF018E"/>
    <w:rsid w:val="00BF6A7B"/>
    <w:rsid w:val="00BF6B3C"/>
    <w:rsid w:val="00BF708D"/>
    <w:rsid w:val="00C06D9A"/>
    <w:rsid w:val="00C0702B"/>
    <w:rsid w:val="00C117DF"/>
    <w:rsid w:val="00C11B08"/>
    <w:rsid w:val="00C12133"/>
    <w:rsid w:val="00C12A81"/>
    <w:rsid w:val="00C17A25"/>
    <w:rsid w:val="00C201EB"/>
    <w:rsid w:val="00C2710F"/>
    <w:rsid w:val="00C32904"/>
    <w:rsid w:val="00C33308"/>
    <w:rsid w:val="00C35447"/>
    <w:rsid w:val="00C4003A"/>
    <w:rsid w:val="00C41422"/>
    <w:rsid w:val="00C43CC9"/>
    <w:rsid w:val="00C501D4"/>
    <w:rsid w:val="00C50828"/>
    <w:rsid w:val="00C51137"/>
    <w:rsid w:val="00C52D41"/>
    <w:rsid w:val="00C6206C"/>
    <w:rsid w:val="00C6226E"/>
    <w:rsid w:val="00C704B4"/>
    <w:rsid w:val="00C7062F"/>
    <w:rsid w:val="00C7065D"/>
    <w:rsid w:val="00C71018"/>
    <w:rsid w:val="00C710AF"/>
    <w:rsid w:val="00C72D11"/>
    <w:rsid w:val="00C73BCF"/>
    <w:rsid w:val="00C82FF8"/>
    <w:rsid w:val="00C83A93"/>
    <w:rsid w:val="00C85E93"/>
    <w:rsid w:val="00C863AE"/>
    <w:rsid w:val="00C869AA"/>
    <w:rsid w:val="00C87372"/>
    <w:rsid w:val="00C92E08"/>
    <w:rsid w:val="00C93473"/>
    <w:rsid w:val="00C971C1"/>
    <w:rsid w:val="00CA1FE3"/>
    <w:rsid w:val="00CA332D"/>
    <w:rsid w:val="00CA490C"/>
    <w:rsid w:val="00CB254D"/>
    <w:rsid w:val="00CB3533"/>
    <w:rsid w:val="00CB7600"/>
    <w:rsid w:val="00CB7D61"/>
    <w:rsid w:val="00CC6A4B"/>
    <w:rsid w:val="00CD032D"/>
    <w:rsid w:val="00CD31F8"/>
    <w:rsid w:val="00CD73D9"/>
    <w:rsid w:val="00CD7A5A"/>
    <w:rsid w:val="00CD7AAF"/>
    <w:rsid w:val="00CE2BA6"/>
    <w:rsid w:val="00CE564D"/>
    <w:rsid w:val="00CF2B0C"/>
    <w:rsid w:val="00CF53F9"/>
    <w:rsid w:val="00D023A0"/>
    <w:rsid w:val="00D072F2"/>
    <w:rsid w:val="00D1218B"/>
    <w:rsid w:val="00D16E87"/>
    <w:rsid w:val="00D238A2"/>
    <w:rsid w:val="00D24281"/>
    <w:rsid w:val="00D25AA0"/>
    <w:rsid w:val="00D26C96"/>
    <w:rsid w:val="00D27D0E"/>
    <w:rsid w:val="00D321CD"/>
    <w:rsid w:val="00D35DA7"/>
    <w:rsid w:val="00D36608"/>
    <w:rsid w:val="00D43B03"/>
    <w:rsid w:val="00D46CA4"/>
    <w:rsid w:val="00D47AD0"/>
    <w:rsid w:val="00D51F5B"/>
    <w:rsid w:val="00D57A57"/>
    <w:rsid w:val="00D613A9"/>
    <w:rsid w:val="00D63D4A"/>
    <w:rsid w:val="00D658D3"/>
    <w:rsid w:val="00D663F0"/>
    <w:rsid w:val="00D71081"/>
    <w:rsid w:val="00D7238E"/>
    <w:rsid w:val="00D73003"/>
    <w:rsid w:val="00D73C03"/>
    <w:rsid w:val="00D73FFF"/>
    <w:rsid w:val="00D81A72"/>
    <w:rsid w:val="00D85C64"/>
    <w:rsid w:val="00D92EDA"/>
    <w:rsid w:val="00D9359B"/>
    <w:rsid w:val="00D94B0E"/>
    <w:rsid w:val="00D95968"/>
    <w:rsid w:val="00DA0BF5"/>
    <w:rsid w:val="00DA152D"/>
    <w:rsid w:val="00DA5661"/>
    <w:rsid w:val="00DA6E07"/>
    <w:rsid w:val="00DA7584"/>
    <w:rsid w:val="00DA776A"/>
    <w:rsid w:val="00DA7A62"/>
    <w:rsid w:val="00DB0413"/>
    <w:rsid w:val="00DB0667"/>
    <w:rsid w:val="00DB0F15"/>
    <w:rsid w:val="00DB1FC3"/>
    <w:rsid w:val="00DB3292"/>
    <w:rsid w:val="00DB4BDC"/>
    <w:rsid w:val="00DB5887"/>
    <w:rsid w:val="00DC2F99"/>
    <w:rsid w:val="00DC489D"/>
    <w:rsid w:val="00DC6A0D"/>
    <w:rsid w:val="00DD140B"/>
    <w:rsid w:val="00DD2123"/>
    <w:rsid w:val="00DD2A9E"/>
    <w:rsid w:val="00DD36CE"/>
    <w:rsid w:val="00DD509E"/>
    <w:rsid w:val="00DE14C5"/>
    <w:rsid w:val="00DE2331"/>
    <w:rsid w:val="00DE2FD1"/>
    <w:rsid w:val="00DE5157"/>
    <w:rsid w:val="00DF1BBC"/>
    <w:rsid w:val="00DF1F08"/>
    <w:rsid w:val="00E051DC"/>
    <w:rsid w:val="00E05BA5"/>
    <w:rsid w:val="00E07762"/>
    <w:rsid w:val="00E12CAA"/>
    <w:rsid w:val="00E15F5A"/>
    <w:rsid w:val="00E16E41"/>
    <w:rsid w:val="00E239D8"/>
    <w:rsid w:val="00E24617"/>
    <w:rsid w:val="00E318F2"/>
    <w:rsid w:val="00E334BB"/>
    <w:rsid w:val="00E35BE5"/>
    <w:rsid w:val="00E361B1"/>
    <w:rsid w:val="00E423C9"/>
    <w:rsid w:val="00E42929"/>
    <w:rsid w:val="00E4520C"/>
    <w:rsid w:val="00E45F90"/>
    <w:rsid w:val="00E47E3C"/>
    <w:rsid w:val="00E52291"/>
    <w:rsid w:val="00E527BE"/>
    <w:rsid w:val="00E53E6F"/>
    <w:rsid w:val="00E562C6"/>
    <w:rsid w:val="00E56EFE"/>
    <w:rsid w:val="00E60CE6"/>
    <w:rsid w:val="00E61D02"/>
    <w:rsid w:val="00E62D48"/>
    <w:rsid w:val="00E6431C"/>
    <w:rsid w:val="00E64BFF"/>
    <w:rsid w:val="00E6544C"/>
    <w:rsid w:val="00E65900"/>
    <w:rsid w:val="00E65D32"/>
    <w:rsid w:val="00E66C18"/>
    <w:rsid w:val="00E678A0"/>
    <w:rsid w:val="00E7078D"/>
    <w:rsid w:val="00E7085E"/>
    <w:rsid w:val="00E729F3"/>
    <w:rsid w:val="00E73729"/>
    <w:rsid w:val="00E75D44"/>
    <w:rsid w:val="00E76843"/>
    <w:rsid w:val="00E8438D"/>
    <w:rsid w:val="00E846A7"/>
    <w:rsid w:val="00E87FB4"/>
    <w:rsid w:val="00E905B1"/>
    <w:rsid w:val="00E9079C"/>
    <w:rsid w:val="00E92A8D"/>
    <w:rsid w:val="00E93FCF"/>
    <w:rsid w:val="00E96A53"/>
    <w:rsid w:val="00E96BF0"/>
    <w:rsid w:val="00E9778E"/>
    <w:rsid w:val="00EB7C66"/>
    <w:rsid w:val="00EB7ECE"/>
    <w:rsid w:val="00EC0C8E"/>
    <w:rsid w:val="00EC42E3"/>
    <w:rsid w:val="00EC6A07"/>
    <w:rsid w:val="00EC72BE"/>
    <w:rsid w:val="00EC7517"/>
    <w:rsid w:val="00ED19D9"/>
    <w:rsid w:val="00ED44AC"/>
    <w:rsid w:val="00ED62BB"/>
    <w:rsid w:val="00EE0C82"/>
    <w:rsid w:val="00EE35E4"/>
    <w:rsid w:val="00EF217A"/>
    <w:rsid w:val="00F005C9"/>
    <w:rsid w:val="00F017C8"/>
    <w:rsid w:val="00F020F1"/>
    <w:rsid w:val="00F03AC0"/>
    <w:rsid w:val="00F05B8E"/>
    <w:rsid w:val="00F075A7"/>
    <w:rsid w:val="00F11120"/>
    <w:rsid w:val="00F1404D"/>
    <w:rsid w:val="00F14B48"/>
    <w:rsid w:val="00F16B2B"/>
    <w:rsid w:val="00F16EDB"/>
    <w:rsid w:val="00F208DC"/>
    <w:rsid w:val="00F211A2"/>
    <w:rsid w:val="00F22CB3"/>
    <w:rsid w:val="00F234F5"/>
    <w:rsid w:val="00F23591"/>
    <w:rsid w:val="00F25162"/>
    <w:rsid w:val="00F27606"/>
    <w:rsid w:val="00F3166C"/>
    <w:rsid w:val="00F33259"/>
    <w:rsid w:val="00F33BAD"/>
    <w:rsid w:val="00F37496"/>
    <w:rsid w:val="00F41C9C"/>
    <w:rsid w:val="00F42B5B"/>
    <w:rsid w:val="00F44FB8"/>
    <w:rsid w:val="00F502CA"/>
    <w:rsid w:val="00F519B9"/>
    <w:rsid w:val="00F5290B"/>
    <w:rsid w:val="00F535EF"/>
    <w:rsid w:val="00F55E8B"/>
    <w:rsid w:val="00F564F9"/>
    <w:rsid w:val="00F57D3A"/>
    <w:rsid w:val="00F61D34"/>
    <w:rsid w:val="00F6277B"/>
    <w:rsid w:val="00F65073"/>
    <w:rsid w:val="00F668F7"/>
    <w:rsid w:val="00F669BA"/>
    <w:rsid w:val="00F75963"/>
    <w:rsid w:val="00F75A21"/>
    <w:rsid w:val="00F7766C"/>
    <w:rsid w:val="00F82076"/>
    <w:rsid w:val="00F82CEB"/>
    <w:rsid w:val="00F84B29"/>
    <w:rsid w:val="00F90E8E"/>
    <w:rsid w:val="00F94FCC"/>
    <w:rsid w:val="00FA1E0E"/>
    <w:rsid w:val="00FA269F"/>
    <w:rsid w:val="00FA31A2"/>
    <w:rsid w:val="00FA5192"/>
    <w:rsid w:val="00FA7FDC"/>
    <w:rsid w:val="00FB21F7"/>
    <w:rsid w:val="00FB22AF"/>
    <w:rsid w:val="00FB2AAE"/>
    <w:rsid w:val="00FB5E51"/>
    <w:rsid w:val="00FB7566"/>
    <w:rsid w:val="00FB7F9C"/>
    <w:rsid w:val="00FC0B3B"/>
    <w:rsid w:val="00FC25E1"/>
    <w:rsid w:val="00FC3FA5"/>
    <w:rsid w:val="00FC6260"/>
    <w:rsid w:val="00FD2C03"/>
    <w:rsid w:val="00FD63B3"/>
    <w:rsid w:val="00FE1BFD"/>
    <w:rsid w:val="00FE7CAE"/>
    <w:rsid w:val="00FF5681"/>
    <w:rsid w:val="00FF5EF5"/>
    <w:rsid w:val="00FF7D87"/>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colormru v:ext="edit" colors="#ddd"/>
    </o:shapedefaults>
    <o:shapelayout v:ext="edit">
      <o:idmap v:ext="edit" data="1"/>
    </o:shapelayout>
  </w:shapeDefaults>
  <w:decimalSymbol w:val=","/>
  <w:listSeparator w:val=";"/>
  <w14:docId w14:val="084AD4CC"/>
  <w15:chartTrackingRefBased/>
  <w15:docId w15:val="{3B70763C-C13B-48EC-BB36-257DECDDE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0" w:qFormat="1"/>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Emtio"/>
    <w:autoRedefine/>
    <w:qFormat/>
    <w:rsid w:val="000D63C5"/>
    <w:pPr>
      <w:tabs>
        <w:tab w:val="left" w:pos="-5940"/>
        <w:tab w:val="left" w:pos="-1070"/>
        <w:tab w:val="left" w:pos="-848"/>
        <w:tab w:val="left" w:pos="57"/>
        <w:tab w:val="left" w:pos="142"/>
        <w:tab w:val="left" w:pos="284"/>
        <w:tab w:val="left" w:pos="511"/>
        <w:tab w:val="left" w:pos="851"/>
        <w:tab w:val="left" w:pos="900"/>
        <w:tab w:val="left" w:pos="1132"/>
        <w:tab w:val="left" w:pos="1417"/>
        <w:tab w:val="left" w:pos="1706"/>
        <w:tab w:val="left" w:pos="1983"/>
        <w:tab w:val="left" w:pos="2133"/>
        <w:tab w:val="left" w:pos="2419"/>
        <w:tab w:val="left" w:pos="2549"/>
        <w:tab w:val="left" w:pos="3115"/>
        <w:tab w:val="left" w:pos="3681"/>
        <w:tab w:val="left" w:pos="4247"/>
        <w:tab w:val="center" w:pos="4536"/>
        <w:tab w:val="left" w:pos="4813"/>
        <w:tab w:val="left" w:pos="5101"/>
        <w:tab w:val="left" w:pos="5379"/>
        <w:tab w:val="left" w:pos="5668"/>
        <w:tab w:val="left" w:pos="5945"/>
        <w:tab w:val="left" w:pos="6123"/>
        <w:tab w:val="left" w:pos="6511"/>
        <w:tab w:val="left" w:pos="6693"/>
        <w:tab w:val="left" w:pos="7077"/>
        <w:tab w:val="left" w:pos="7643"/>
        <w:tab w:val="left" w:pos="8209"/>
        <w:tab w:val="left" w:pos="8775"/>
        <w:tab w:val="right" w:pos="9072"/>
      </w:tabs>
      <w:autoSpaceDE w:val="0"/>
      <w:autoSpaceDN w:val="0"/>
      <w:adjustRightInd w:val="0"/>
      <w:spacing w:line="312" w:lineRule="auto"/>
      <w:jc w:val="center"/>
    </w:pPr>
    <w:rPr>
      <w:rFonts w:ascii="Arial" w:hAnsi="Arial" w:cs="Arial"/>
      <w:sz w:val="18"/>
      <w:szCs w:val="18"/>
    </w:rPr>
  </w:style>
  <w:style w:type="paragraph" w:styleId="Kop1">
    <w:name w:val="heading 1"/>
    <w:aliases w:val="Kop 1 Emtio"/>
    <w:basedOn w:val="ZsysbasisEmtio"/>
    <w:next w:val="BasistekstEmtio"/>
    <w:uiPriority w:val="4"/>
    <w:qFormat/>
    <w:rsid w:val="00345315"/>
    <w:pPr>
      <w:keepNext/>
      <w:keepLines/>
      <w:numPr>
        <w:numId w:val="47"/>
      </w:numPr>
      <w:outlineLvl w:val="0"/>
    </w:pPr>
    <w:rPr>
      <w:b/>
      <w:bCs/>
      <w:sz w:val="24"/>
      <w:szCs w:val="32"/>
    </w:rPr>
  </w:style>
  <w:style w:type="paragraph" w:styleId="Kop2">
    <w:name w:val="heading 2"/>
    <w:aliases w:val="Kop 2 Emtio"/>
    <w:basedOn w:val="ZsysbasisEmtio"/>
    <w:next w:val="BasistekstEmtio"/>
    <w:uiPriority w:val="4"/>
    <w:qFormat/>
    <w:rsid w:val="00345315"/>
    <w:pPr>
      <w:keepNext/>
      <w:keepLines/>
      <w:numPr>
        <w:ilvl w:val="1"/>
        <w:numId w:val="47"/>
      </w:numPr>
      <w:outlineLvl w:val="1"/>
    </w:pPr>
    <w:rPr>
      <w:b/>
      <w:bCs/>
      <w:iCs/>
      <w:szCs w:val="28"/>
    </w:rPr>
  </w:style>
  <w:style w:type="paragraph" w:styleId="Kop3">
    <w:name w:val="heading 3"/>
    <w:aliases w:val="Kop 3 Emtio"/>
    <w:basedOn w:val="ZsysbasisEmtio"/>
    <w:next w:val="BasistekstEmtio"/>
    <w:uiPriority w:val="4"/>
    <w:qFormat/>
    <w:rsid w:val="00345315"/>
    <w:pPr>
      <w:keepNext/>
      <w:keepLines/>
      <w:numPr>
        <w:ilvl w:val="2"/>
        <w:numId w:val="47"/>
      </w:numPr>
      <w:outlineLvl w:val="2"/>
    </w:pPr>
    <w:rPr>
      <w:i/>
      <w:iCs/>
    </w:rPr>
  </w:style>
  <w:style w:type="paragraph" w:styleId="Kop4">
    <w:name w:val="heading 4"/>
    <w:aliases w:val="Kop 4 Emtio"/>
    <w:basedOn w:val="ZsysbasisEmtio"/>
    <w:next w:val="BasistekstEmtio"/>
    <w:uiPriority w:val="4"/>
    <w:rsid w:val="00345315"/>
    <w:pPr>
      <w:keepNext/>
      <w:keepLines/>
      <w:numPr>
        <w:ilvl w:val="3"/>
        <w:numId w:val="47"/>
      </w:numPr>
      <w:outlineLvl w:val="3"/>
    </w:pPr>
    <w:rPr>
      <w:bCs/>
      <w:szCs w:val="24"/>
    </w:rPr>
  </w:style>
  <w:style w:type="paragraph" w:styleId="Kop5">
    <w:name w:val="heading 5"/>
    <w:aliases w:val="Kop 5 Emtio"/>
    <w:basedOn w:val="ZsysbasisEmtio"/>
    <w:next w:val="BasistekstEmtio"/>
    <w:uiPriority w:val="4"/>
    <w:rsid w:val="00345315"/>
    <w:pPr>
      <w:keepNext/>
      <w:keepLines/>
      <w:numPr>
        <w:ilvl w:val="4"/>
        <w:numId w:val="47"/>
      </w:numPr>
      <w:outlineLvl w:val="4"/>
    </w:pPr>
    <w:rPr>
      <w:bCs/>
      <w:iCs/>
      <w:szCs w:val="22"/>
    </w:rPr>
  </w:style>
  <w:style w:type="paragraph" w:styleId="Kop6">
    <w:name w:val="heading 6"/>
    <w:aliases w:val="Kop 6 Emtio"/>
    <w:basedOn w:val="ZsysbasisEmtio"/>
    <w:next w:val="BasistekstEmtio"/>
    <w:uiPriority w:val="4"/>
    <w:rsid w:val="00345315"/>
    <w:pPr>
      <w:keepNext/>
      <w:keepLines/>
      <w:numPr>
        <w:ilvl w:val="5"/>
        <w:numId w:val="47"/>
      </w:numPr>
      <w:outlineLvl w:val="5"/>
    </w:pPr>
  </w:style>
  <w:style w:type="paragraph" w:styleId="Kop7">
    <w:name w:val="heading 7"/>
    <w:aliases w:val="Kop 7 Emtio"/>
    <w:basedOn w:val="ZsysbasisEmtio"/>
    <w:next w:val="BasistekstEmtio"/>
    <w:uiPriority w:val="4"/>
    <w:rsid w:val="00345315"/>
    <w:pPr>
      <w:keepNext/>
      <w:keepLines/>
      <w:numPr>
        <w:ilvl w:val="6"/>
        <w:numId w:val="47"/>
      </w:numPr>
      <w:outlineLvl w:val="6"/>
    </w:pPr>
    <w:rPr>
      <w:bCs/>
      <w:szCs w:val="20"/>
    </w:rPr>
  </w:style>
  <w:style w:type="paragraph" w:styleId="Kop8">
    <w:name w:val="heading 8"/>
    <w:aliases w:val="Kop 8 Emtio"/>
    <w:basedOn w:val="ZsysbasisEmtio"/>
    <w:next w:val="BasistekstEmtio"/>
    <w:uiPriority w:val="4"/>
    <w:rsid w:val="00345315"/>
    <w:pPr>
      <w:keepNext/>
      <w:keepLines/>
      <w:numPr>
        <w:ilvl w:val="7"/>
        <w:numId w:val="47"/>
      </w:numPr>
      <w:outlineLvl w:val="7"/>
    </w:pPr>
    <w:rPr>
      <w:iCs/>
      <w:szCs w:val="20"/>
    </w:rPr>
  </w:style>
  <w:style w:type="paragraph" w:styleId="Kop9">
    <w:name w:val="heading 9"/>
    <w:aliases w:val="Kop 9 Emtio"/>
    <w:basedOn w:val="ZsysbasisEmtio"/>
    <w:next w:val="BasistekstEmtio"/>
    <w:uiPriority w:val="4"/>
    <w:rsid w:val="00345315"/>
    <w:pPr>
      <w:keepNext/>
      <w:keepLines/>
      <w:numPr>
        <w:ilvl w:val="8"/>
        <w:numId w:val="47"/>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GevolgdeHyperlink">
    <w:name w:val="FollowedHyperlink"/>
    <w:aliases w:val="GevolgdeHyperlink Emtio"/>
    <w:basedOn w:val="Standaardalinea-lettertype"/>
    <w:uiPriority w:val="4"/>
    <w:rsid w:val="00B460C2"/>
    <w:rPr>
      <w:color w:val="auto"/>
      <w:u w:val="none"/>
    </w:rPr>
  </w:style>
  <w:style w:type="character" w:styleId="Hyperlink">
    <w:name w:val="Hyperlink"/>
    <w:aliases w:val="Hyperlink Emtio"/>
    <w:basedOn w:val="Standaardalinea-lettertype"/>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Koptekst">
    <w:name w:val="header"/>
    <w:basedOn w:val="ZsysbasisEmtio"/>
    <w:next w:val="BasistekstEmtio"/>
    <w:rsid w:val="00122DED"/>
  </w:style>
  <w:style w:type="paragraph" w:styleId="Voettekst">
    <w:name w:val="footer"/>
    <w:basedOn w:val="ZsysbasisEmtio"/>
    <w:next w:val="BasistekstEmtio"/>
    <w:link w:val="VoettekstChar"/>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Geenlijst"/>
    <w:uiPriority w:val="98"/>
    <w:semiHidden/>
    <w:rsid w:val="00E07762"/>
    <w:pPr>
      <w:numPr>
        <w:numId w:val="5"/>
      </w:numPr>
    </w:pPr>
  </w:style>
  <w:style w:type="numbering" w:styleId="1ai">
    <w:name w:val="Outline List 1"/>
    <w:basedOn w:val="Geenlij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Emtio"/>
    <w:next w:val="BasistekstEmtio"/>
    <w:uiPriority w:val="98"/>
    <w:semiHidden/>
    <w:rsid w:val="0020607F"/>
  </w:style>
  <w:style w:type="paragraph" w:styleId="Adresenvelop">
    <w:name w:val="envelope address"/>
    <w:basedOn w:val="ZsysbasisEmtio"/>
    <w:next w:val="BasistekstEmtio"/>
    <w:uiPriority w:val="98"/>
    <w:semiHidden/>
    <w:rsid w:val="0020607F"/>
  </w:style>
  <w:style w:type="paragraph" w:styleId="Afsluit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Inhopg1">
    <w:name w:val="toc 1"/>
    <w:aliases w:val="Inhopg 1 Emtio"/>
    <w:basedOn w:val="ZsysbasistocEmtio"/>
    <w:next w:val="BasistekstEmtio"/>
    <w:uiPriority w:val="4"/>
    <w:rsid w:val="00E65900"/>
    <w:rPr>
      <w:b/>
    </w:rPr>
  </w:style>
  <w:style w:type="paragraph" w:styleId="Inhopg2">
    <w:name w:val="toc 2"/>
    <w:aliases w:val="Inhopg 2 Emtio"/>
    <w:basedOn w:val="ZsysbasistocEmtio"/>
    <w:next w:val="BasistekstEmtio"/>
    <w:uiPriority w:val="4"/>
    <w:rsid w:val="00E65900"/>
  </w:style>
  <w:style w:type="paragraph" w:styleId="Inhopg3">
    <w:name w:val="toc 3"/>
    <w:aliases w:val="Inhopg 3 Emtio"/>
    <w:basedOn w:val="ZsysbasistocEmtio"/>
    <w:next w:val="BasistekstEmtio"/>
    <w:uiPriority w:val="4"/>
    <w:rsid w:val="00E65900"/>
  </w:style>
  <w:style w:type="paragraph" w:styleId="Inhopg4">
    <w:name w:val="toc 4"/>
    <w:aliases w:val="Inhopg 4 Emtio"/>
    <w:basedOn w:val="ZsysbasistocEmtio"/>
    <w:next w:val="BasistekstEmtio"/>
    <w:uiPriority w:val="4"/>
    <w:rsid w:val="00122DED"/>
  </w:style>
  <w:style w:type="paragraph" w:styleId="Bronvermelding">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Ondertitel">
    <w:name w:val="Subtitle"/>
    <w:basedOn w:val="ZsysbasisEmtio"/>
    <w:next w:val="BasistekstEmtio"/>
    <w:uiPriority w:val="98"/>
    <w:semiHidden/>
    <w:rsid w:val="00122DED"/>
  </w:style>
  <w:style w:type="paragraph" w:styleId="Titel">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inanummer">
    <w:name w:val="page number"/>
    <w:basedOn w:val="Standaardalinea-lettertype"/>
    <w:rsid w:val="00122DED"/>
  </w:style>
  <w:style w:type="character" w:customStyle="1" w:styleId="zsysVeldMarkering">
    <w:name w:val="zsysVeldMarkering"/>
    <w:basedOn w:val="Standaardalinea-lettertype"/>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720" w:hanging="180"/>
      <w:jc w:val="left"/>
    </w:pPr>
    <w:rPr>
      <w:rFonts w:ascii="Montserrat" w:hAnsi="Montserrat" w:cs="Maiandra GD"/>
      <w:color w:val="000000" w:themeColor="text1"/>
    </w:rPr>
  </w:style>
  <w:style w:type="paragraph" w:styleId="Index5">
    <w:name w:val="index 5"/>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900" w:hanging="180"/>
      <w:jc w:val="left"/>
    </w:pPr>
    <w:rPr>
      <w:rFonts w:ascii="Montserrat" w:hAnsi="Montserrat" w:cs="Maiandra GD"/>
      <w:color w:val="000000" w:themeColor="text1"/>
    </w:rPr>
  </w:style>
  <w:style w:type="paragraph" w:styleId="Index6">
    <w:name w:val="index 6"/>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080" w:hanging="180"/>
      <w:jc w:val="left"/>
    </w:pPr>
    <w:rPr>
      <w:rFonts w:ascii="Montserrat" w:hAnsi="Montserrat" w:cs="Maiandra GD"/>
      <w:color w:val="000000" w:themeColor="text1"/>
    </w:rPr>
  </w:style>
  <w:style w:type="paragraph" w:styleId="Index7">
    <w:name w:val="index 7"/>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260" w:hanging="180"/>
      <w:jc w:val="left"/>
    </w:pPr>
    <w:rPr>
      <w:rFonts w:ascii="Montserrat" w:hAnsi="Montserrat" w:cs="Maiandra GD"/>
      <w:color w:val="000000" w:themeColor="text1"/>
    </w:rPr>
  </w:style>
  <w:style w:type="paragraph" w:styleId="Index8">
    <w:name w:val="index 8"/>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440" w:hanging="180"/>
      <w:jc w:val="left"/>
    </w:pPr>
    <w:rPr>
      <w:rFonts w:ascii="Montserrat" w:hAnsi="Montserrat" w:cs="Maiandra GD"/>
      <w:color w:val="000000" w:themeColor="text1"/>
    </w:rPr>
  </w:style>
  <w:style w:type="paragraph" w:styleId="Index9">
    <w:name w:val="index 9"/>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620" w:hanging="180"/>
      <w:jc w:val="left"/>
    </w:pPr>
    <w:rPr>
      <w:rFonts w:ascii="Montserrat" w:hAnsi="Montserrat" w:cs="Maiandra GD"/>
      <w:color w:val="000000" w:themeColor="text1"/>
    </w:rPr>
  </w:style>
  <w:style w:type="paragraph" w:styleId="Inhopg5">
    <w:name w:val="toc 5"/>
    <w:aliases w:val="Inhopg 5 Emtio"/>
    <w:basedOn w:val="ZsysbasistocEmtio"/>
    <w:next w:val="BasistekstEmtio"/>
    <w:uiPriority w:val="4"/>
    <w:rsid w:val="003964D4"/>
  </w:style>
  <w:style w:type="paragraph" w:styleId="Inhopg6">
    <w:name w:val="toc 6"/>
    <w:aliases w:val="Inhopg 6 Emtio"/>
    <w:basedOn w:val="ZsysbasistocEmtio"/>
    <w:next w:val="BasistekstEmtio"/>
    <w:uiPriority w:val="4"/>
    <w:rsid w:val="003964D4"/>
  </w:style>
  <w:style w:type="paragraph" w:styleId="Inhopg7">
    <w:name w:val="toc 7"/>
    <w:aliases w:val="Inhopg 7 Emtio"/>
    <w:basedOn w:val="ZsysbasistocEmtio"/>
    <w:next w:val="BasistekstEmtio"/>
    <w:uiPriority w:val="4"/>
    <w:rsid w:val="003964D4"/>
  </w:style>
  <w:style w:type="paragraph" w:styleId="Inhopg8">
    <w:name w:val="toc 8"/>
    <w:aliases w:val="Inhopg 8 Emtio"/>
    <w:basedOn w:val="ZsysbasistocEmtio"/>
    <w:next w:val="BasistekstEmtio"/>
    <w:uiPriority w:val="4"/>
    <w:rsid w:val="003964D4"/>
  </w:style>
  <w:style w:type="paragraph" w:styleId="Inhopg9">
    <w:name w:val="toc 9"/>
    <w:aliases w:val="Inhopg 9 Emtio"/>
    <w:basedOn w:val="ZsysbasistocEmtio"/>
    <w:next w:val="BasistekstEmtio"/>
    <w:uiPriority w:val="4"/>
    <w:rsid w:val="003964D4"/>
  </w:style>
  <w:style w:type="paragraph" w:styleId="Afzender">
    <w:name w:val="envelope return"/>
    <w:basedOn w:val="ZsysbasisEmtio"/>
    <w:next w:val="BasistekstEmtio"/>
    <w:uiPriority w:val="98"/>
    <w:semiHidden/>
    <w:rsid w:val="0020607F"/>
  </w:style>
  <w:style w:type="numbering" w:styleId="Artikelsectie">
    <w:name w:val="Outline List 3"/>
    <w:basedOn w:val="Geenlijst"/>
    <w:uiPriority w:val="98"/>
    <w:semiHidden/>
    <w:rsid w:val="00E07762"/>
    <w:pPr>
      <w:numPr>
        <w:numId w:val="7"/>
      </w:numPr>
    </w:pPr>
  </w:style>
  <w:style w:type="paragraph" w:styleId="Berichtkop">
    <w:name w:val="Message Header"/>
    <w:basedOn w:val="ZsysbasisEmtio"/>
    <w:next w:val="BasistekstEmtio"/>
    <w:uiPriority w:val="98"/>
    <w:semiHidden/>
    <w:rsid w:val="0020607F"/>
  </w:style>
  <w:style w:type="paragraph" w:styleId="Bloktekst">
    <w:name w:val="Block Text"/>
    <w:basedOn w:val="ZsysbasisEmtio"/>
    <w:next w:val="BasistekstEmtio"/>
    <w:uiPriority w:val="98"/>
    <w:semiHidden/>
    <w:rsid w:val="0020607F"/>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Emtio"/>
    <w:next w:val="BasistekstEmtio"/>
    <w:uiPriority w:val="98"/>
    <w:semiHidden/>
    <w:rsid w:val="0020607F"/>
  </w:style>
  <w:style w:type="paragraph" w:styleId="Handtekening">
    <w:name w:val="Signature"/>
    <w:basedOn w:val="ZsysbasisEmtio"/>
    <w:next w:val="BasistekstEmtio"/>
    <w:uiPriority w:val="98"/>
    <w:semiHidden/>
    <w:rsid w:val="0020607F"/>
  </w:style>
  <w:style w:type="paragraph" w:styleId="HTML-voorafopgemaakt">
    <w:name w:val="HTML Preformatted"/>
    <w:basedOn w:val="ZsysbasisEmtio"/>
    <w:next w:val="BasistekstEmtio"/>
    <w:uiPriority w:val="98"/>
    <w:semiHidden/>
    <w:rsid w:val="0020607F"/>
  </w:style>
  <w:style w:type="table" w:styleId="Lichtelijst-accent6">
    <w:name w:val="Light List Accent 6"/>
    <w:basedOn w:val="Standaardtabe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chtelijst-accent5">
    <w:name w:val="Light List Accent 5"/>
    <w:basedOn w:val="Standaardtabe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chtelijst-accent4">
    <w:name w:val="Light List Accent 4"/>
    <w:basedOn w:val="Standaardtabe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chtelijst-accent3">
    <w:name w:val="Light List Accent 3"/>
    <w:basedOn w:val="Standaardtabe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res">
    <w:name w:val="HTML Address"/>
    <w:basedOn w:val="ZsysbasisEmtio"/>
    <w:next w:val="BasistekstEmtio"/>
    <w:uiPriority w:val="98"/>
    <w:semiHidden/>
    <w:rsid w:val="0020607F"/>
  </w:style>
  <w:style w:type="table" w:styleId="Lichtelijst-accent2">
    <w:name w:val="Light List Accent 2"/>
    <w:basedOn w:val="Standaardtabe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chtearcering-accent6">
    <w:name w:val="Light Shading Accent 6"/>
    <w:basedOn w:val="Standaardtabe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Emtio"/>
    <w:next w:val="BasistekstEmtio"/>
    <w:uiPriority w:val="98"/>
    <w:semiHidden/>
    <w:rsid w:val="00F33259"/>
    <w:pPr>
      <w:ind w:left="284" w:hanging="284"/>
    </w:pPr>
  </w:style>
  <w:style w:type="paragraph" w:styleId="Lijst2">
    <w:name w:val="List 2"/>
    <w:basedOn w:val="ZsysbasisEmtio"/>
    <w:next w:val="BasistekstEmtio"/>
    <w:uiPriority w:val="98"/>
    <w:semiHidden/>
    <w:rsid w:val="00F33259"/>
    <w:pPr>
      <w:ind w:left="568" w:hanging="284"/>
    </w:pPr>
  </w:style>
  <w:style w:type="paragraph" w:styleId="Lijst3">
    <w:name w:val="List 3"/>
    <w:basedOn w:val="ZsysbasisEmtio"/>
    <w:next w:val="BasistekstEmtio"/>
    <w:uiPriority w:val="98"/>
    <w:semiHidden/>
    <w:rsid w:val="00F33259"/>
    <w:pPr>
      <w:ind w:left="851" w:hanging="284"/>
    </w:pPr>
  </w:style>
  <w:style w:type="paragraph" w:styleId="Lijst4">
    <w:name w:val="List 4"/>
    <w:basedOn w:val="ZsysbasisEmtio"/>
    <w:next w:val="BasistekstEmtio"/>
    <w:uiPriority w:val="98"/>
    <w:semiHidden/>
    <w:rsid w:val="00F33259"/>
    <w:pPr>
      <w:ind w:left="1135" w:hanging="284"/>
    </w:pPr>
  </w:style>
  <w:style w:type="paragraph" w:styleId="Lij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jstopsomteken">
    <w:name w:val="List Bullet"/>
    <w:basedOn w:val="ZsysbasisEmtio"/>
    <w:next w:val="BasistekstEmtio"/>
    <w:uiPriority w:val="98"/>
    <w:semiHidden/>
    <w:rsid w:val="00E7078D"/>
    <w:pPr>
      <w:numPr>
        <w:numId w:val="14"/>
      </w:numPr>
      <w:ind w:left="357" w:hanging="357"/>
    </w:pPr>
  </w:style>
  <w:style w:type="paragraph" w:styleId="Lijstopsomteken2">
    <w:name w:val="List Bullet 2"/>
    <w:basedOn w:val="ZsysbasisEmtio"/>
    <w:next w:val="BasistekstEmtio"/>
    <w:uiPriority w:val="98"/>
    <w:semiHidden/>
    <w:rsid w:val="00E7078D"/>
    <w:pPr>
      <w:numPr>
        <w:numId w:val="15"/>
      </w:numPr>
      <w:ind w:left="641" w:hanging="357"/>
    </w:pPr>
  </w:style>
  <w:style w:type="paragraph" w:styleId="Lijstopsomteken3">
    <w:name w:val="List Bullet 3"/>
    <w:basedOn w:val="ZsysbasisEmtio"/>
    <w:next w:val="BasistekstEmtio"/>
    <w:uiPriority w:val="98"/>
    <w:semiHidden/>
    <w:rsid w:val="00E7078D"/>
    <w:pPr>
      <w:numPr>
        <w:numId w:val="16"/>
      </w:numPr>
      <w:ind w:left="924" w:hanging="357"/>
    </w:pPr>
  </w:style>
  <w:style w:type="paragraph" w:styleId="Lijstopsomteken4">
    <w:name w:val="List Bullet 4"/>
    <w:basedOn w:val="ZsysbasisEmtio"/>
    <w:next w:val="BasistekstEmtio"/>
    <w:uiPriority w:val="98"/>
    <w:semiHidden/>
    <w:rsid w:val="00E7078D"/>
    <w:pPr>
      <w:numPr>
        <w:numId w:val="17"/>
      </w:numPr>
      <w:ind w:left="1208" w:hanging="357"/>
    </w:pPr>
  </w:style>
  <w:style w:type="paragraph" w:styleId="Lijstnummering">
    <w:name w:val="List Number"/>
    <w:basedOn w:val="ZsysbasisEmtio"/>
    <w:next w:val="BasistekstEmtio"/>
    <w:uiPriority w:val="98"/>
    <w:semiHidden/>
    <w:rsid w:val="00705849"/>
    <w:pPr>
      <w:numPr>
        <w:numId w:val="19"/>
      </w:numPr>
      <w:ind w:left="357" w:hanging="357"/>
    </w:pPr>
  </w:style>
  <w:style w:type="paragraph" w:styleId="Lijstnummering2">
    <w:name w:val="List Number 2"/>
    <w:basedOn w:val="ZsysbasisEmtio"/>
    <w:next w:val="BasistekstEmtio"/>
    <w:uiPriority w:val="98"/>
    <w:semiHidden/>
    <w:rsid w:val="00705849"/>
    <w:pPr>
      <w:numPr>
        <w:numId w:val="20"/>
      </w:numPr>
      <w:ind w:left="641" w:hanging="357"/>
    </w:pPr>
  </w:style>
  <w:style w:type="paragraph" w:styleId="Lijstnummering3">
    <w:name w:val="List Number 3"/>
    <w:basedOn w:val="ZsysbasisEmtio"/>
    <w:next w:val="BasistekstEmtio"/>
    <w:uiPriority w:val="98"/>
    <w:semiHidden/>
    <w:rsid w:val="00705849"/>
    <w:pPr>
      <w:numPr>
        <w:numId w:val="21"/>
      </w:numPr>
      <w:ind w:left="924" w:hanging="357"/>
    </w:pPr>
  </w:style>
  <w:style w:type="paragraph" w:styleId="Lijstnummering4">
    <w:name w:val="List Number 4"/>
    <w:basedOn w:val="ZsysbasisEmtio"/>
    <w:next w:val="BasistekstEmtio"/>
    <w:uiPriority w:val="98"/>
    <w:semiHidden/>
    <w:rsid w:val="00705849"/>
    <w:pPr>
      <w:numPr>
        <w:numId w:val="22"/>
      </w:numPr>
      <w:ind w:left="1208" w:hanging="357"/>
    </w:pPr>
  </w:style>
  <w:style w:type="paragraph" w:styleId="Lijstnummering5">
    <w:name w:val="List Number 5"/>
    <w:basedOn w:val="ZsysbasisEmtio"/>
    <w:next w:val="BasistekstEmtio"/>
    <w:uiPriority w:val="98"/>
    <w:semiHidden/>
    <w:rsid w:val="00705849"/>
    <w:pPr>
      <w:numPr>
        <w:numId w:val="23"/>
      </w:numPr>
      <w:ind w:left="1491" w:hanging="357"/>
    </w:pPr>
  </w:style>
  <w:style w:type="paragraph" w:styleId="Lijstvoortzetting">
    <w:name w:val="List Continue"/>
    <w:basedOn w:val="ZsysbasisEmtio"/>
    <w:next w:val="BasistekstEmtio"/>
    <w:uiPriority w:val="98"/>
    <w:semiHidden/>
    <w:rsid w:val="00705849"/>
    <w:pPr>
      <w:ind w:left="284"/>
    </w:pPr>
  </w:style>
  <w:style w:type="paragraph" w:styleId="Lijstvoortzetting2">
    <w:name w:val="List Continue 2"/>
    <w:basedOn w:val="ZsysbasisEmtio"/>
    <w:next w:val="BasistekstEmtio"/>
    <w:uiPriority w:val="98"/>
    <w:semiHidden/>
    <w:rsid w:val="00705849"/>
    <w:pPr>
      <w:ind w:left="567"/>
    </w:pPr>
  </w:style>
  <w:style w:type="paragraph" w:styleId="Lijstvoortzetting3">
    <w:name w:val="List Continue 3"/>
    <w:basedOn w:val="ZsysbasisEmtio"/>
    <w:next w:val="BasistekstEmtio"/>
    <w:uiPriority w:val="98"/>
    <w:semiHidden/>
    <w:rsid w:val="00705849"/>
    <w:pPr>
      <w:ind w:left="851"/>
    </w:pPr>
  </w:style>
  <w:style w:type="paragraph" w:styleId="Lijstvoortzetting4">
    <w:name w:val="List Continue 4"/>
    <w:basedOn w:val="ZsysbasisEmtio"/>
    <w:next w:val="BasistekstEmtio"/>
    <w:uiPriority w:val="98"/>
    <w:semiHidden/>
    <w:rsid w:val="00705849"/>
    <w:pPr>
      <w:ind w:left="1134"/>
    </w:pPr>
  </w:style>
  <w:style w:type="paragraph" w:styleId="Lijstvoortzetting5">
    <w:name w:val="List Continue 5"/>
    <w:basedOn w:val="ZsysbasisEmtio"/>
    <w:next w:val="BasistekstEmtio"/>
    <w:uiPriority w:val="98"/>
    <w:semiHidden/>
    <w:rsid w:val="00705849"/>
    <w:pPr>
      <w:ind w:left="1418"/>
    </w:pPr>
  </w:style>
  <w:style w:type="character" w:styleId="Intensievebenadrukking">
    <w:name w:val="Intense Emphasis"/>
    <w:basedOn w:val="Standaardalinea-lettertype"/>
    <w:uiPriority w:val="98"/>
    <w:semiHidden/>
    <w:rsid w:val="00FC3FA5"/>
    <w:rPr>
      <w:b/>
      <w:bCs/>
      <w:i/>
      <w:iCs/>
      <w:color w:val="auto"/>
    </w:rPr>
  </w:style>
  <w:style w:type="paragraph" w:styleId="Normaalweb">
    <w:name w:val="Normal (Web)"/>
    <w:basedOn w:val="ZsysbasisEmtio"/>
    <w:next w:val="BasistekstEmtio"/>
    <w:uiPriority w:val="98"/>
    <w:semiHidden/>
    <w:rsid w:val="0020607F"/>
  </w:style>
  <w:style w:type="paragraph" w:styleId="Notitiekop">
    <w:name w:val="Note Heading"/>
    <w:basedOn w:val="ZsysbasisEmtio"/>
    <w:next w:val="BasistekstEmtio"/>
    <w:uiPriority w:val="98"/>
    <w:semiHidden/>
    <w:rsid w:val="0020607F"/>
  </w:style>
  <w:style w:type="paragraph" w:styleId="Plattetekst">
    <w:name w:val="Body Text"/>
    <w:basedOn w:val="ZsysbasisEmtio"/>
    <w:next w:val="BasistekstEmtio"/>
    <w:link w:val="PlattetekstChar"/>
    <w:uiPriority w:val="98"/>
    <w:semiHidden/>
    <w:rsid w:val="0020607F"/>
  </w:style>
  <w:style w:type="paragraph" w:styleId="Plattetekst2">
    <w:name w:val="Body Text 2"/>
    <w:basedOn w:val="ZsysbasisEmtio"/>
    <w:next w:val="BasistekstEmtio"/>
    <w:link w:val="Plattetekst2Char"/>
    <w:uiPriority w:val="98"/>
    <w:semiHidden/>
    <w:rsid w:val="00E7078D"/>
  </w:style>
  <w:style w:type="paragraph" w:styleId="Plattetekst3">
    <w:name w:val="Body Text 3"/>
    <w:basedOn w:val="ZsysbasisEmtio"/>
    <w:next w:val="BasistekstEmtio"/>
    <w:uiPriority w:val="98"/>
    <w:semiHidden/>
    <w:rsid w:val="0020607F"/>
  </w:style>
  <w:style w:type="paragraph" w:styleId="Platteteksteersteinspringing">
    <w:name w:val="Body Text First Indent"/>
    <w:basedOn w:val="ZsysbasisEmtio"/>
    <w:next w:val="BasistekstEmtio"/>
    <w:link w:val="PlatteteksteersteinspringingChar"/>
    <w:uiPriority w:val="98"/>
    <w:semiHidden/>
    <w:rsid w:val="00E7078D"/>
    <w:pPr>
      <w:ind w:firstLine="360"/>
    </w:pPr>
  </w:style>
  <w:style w:type="character" w:customStyle="1" w:styleId="PlatteteksteersteinspringingChar">
    <w:name w:val="Platte tekst eerste inspringing Char"/>
    <w:basedOn w:val="PlattetekstChar"/>
    <w:link w:val="Platteteksteersteinspringing"/>
    <w:rsid w:val="00E7078D"/>
    <w:rPr>
      <w:rFonts w:asciiTheme="minorHAnsi" w:hAnsiTheme="minorHAnsi" w:cs="Maiandra GD"/>
      <w:color w:val="000000" w:themeColor="text1"/>
      <w:sz w:val="18"/>
      <w:szCs w:val="18"/>
    </w:rPr>
  </w:style>
  <w:style w:type="paragraph" w:styleId="Plattetekstinspringen">
    <w:name w:val="Body Text Indent"/>
    <w:basedOn w:val="ZsysbasisEmtio"/>
    <w:next w:val="BasistekstEmtio"/>
    <w:link w:val="PlattetekstinspringenChar"/>
    <w:uiPriority w:val="98"/>
    <w:semiHidden/>
    <w:rsid w:val="00E7078D"/>
    <w:pPr>
      <w:ind w:left="284"/>
    </w:pPr>
  </w:style>
  <w:style w:type="character" w:customStyle="1" w:styleId="PlattetekstinspringenChar">
    <w:name w:val="Platte tekst inspringen Char"/>
    <w:basedOn w:val="Standaardalinea-lettertype"/>
    <w:link w:val="Plattetekstinspringen"/>
    <w:rsid w:val="00E7078D"/>
    <w:rPr>
      <w:rFonts w:ascii="Maiandra GD" w:hAnsi="Maiandra GD" w:cs="Maiandra GD"/>
      <w:sz w:val="18"/>
      <w:szCs w:val="18"/>
    </w:rPr>
  </w:style>
  <w:style w:type="paragraph" w:styleId="Platteteksteersteinspringing2">
    <w:name w:val="Body Text First Indent 2"/>
    <w:basedOn w:val="ZsysbasisEmtio"/>
    <w:next w:val="BasistekstEmtio"/>
    <w:link w:val="Platteteksteersteinspringing2Char"/>
    <w:uiPriority w:val="98"/>
    <w:semiHidden/>
    <w:rsid w:val="00E7078D"/>
    <w:pPr>
      <w:ind w:left="360" w:firstLine="360"/>
    </w:p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Standaardalinea-lettertype"/>
    <w:link w:val="ZsysbasisEmtio"/>
    <w:semiHidden/>
    <w:rsid w:val="00066DF0"/>
    <w:rPr>
      <w:rFonts w:ascii="Montserrat" w:hAnsi="Montserrat" w:cs="Maiandra GD"/>
      <w:color w:val="000000" w:themeColor="text1"/>
      <w:sz w:val="18"/>
      <w:szCs w:val="18"/>
    </w:rPr>
  </w:style>
  <w:style w:type="paragraph" w:styleId="Standaardinspringing">
    <w:name w:val="Normal Indent"/>
    <w:basedOn w:val="ZsysbasisEmtio"/>
    <w:next w:val="BasistekstEmtio"/>
    <w:uiPriority w:val="98"/>
    <w:semiHidden/>
    <w:rsid w:val="0020607F"/>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Voetnootmarkering Emtio"/>
    <w:basedOn w:val="Standaardalinea-lettertype"/>
    <w:uiPriority w:val="4"/>
    <w:rsid w:val="00CB7600"/>
    <w:rPr>
      <w:vertAlign w:val="superscript"/>
    </w:rPr>
  </w:style>
  <w:style w:type="paragraph" w:styleId="Voetnoottekst">
    <w:name w:val="footnote text"/>
    <w:aliases w:val="Voetnoottekst Emtio"/>
    <w:basedOn w:val="ZsysbasisEmtio"/>
    <w:uiPriority w:val="4"/>
    <w:rsid w:val="00CB7600"/>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98"/>
    <w:semiHidden/>
    <w:rsid w:val="00451FDB"/>
    <w:rPr>
      <w:b w:val="0"/>
      <w:bCs w:val="0"/>
    </w:rPr>
  </w:style>
  <w:style w:type="paragraph" w:styleId="Datum">
    <w:name w:val="Date"/>
    <w:basedOn w:val="ZsysbasisEmtio"/>
    <w:next w:val="BasistekstEmtio"/>
    <w:uiPriority w:val="98"/>
    <w:semiHidden/>
    <w:rsid w:val="0020607F"/>
  </w:style>
  <w:style w:type="paragraph" w:styleId="Tekstzonderopmaak">
    <w:name w:val="Plain Text"/>
    <w:basedOn w:val="ZsysbasisEmtio"/>
    <w:next w:val="BasistekstEmtio"/>
    <w:uiPriority w:val="98"/>
    <w:semiHidden/>
    <w:rsid w:val="0020607F"/>
  </w:style>
  <w:style w:type="paragraph" w:styleId="Ballontekst">
    <w:name w:val="Balloon Text"/>
    <w:basedOn w:val="ZsysbasisEmtio"/>
    <w:next w:val="BasistekstEmtio"/>
    <w:uiPriority w:val="98"/>
    <w:semiHidden/>
    <w:rsid w:val="0020607F"/>
  </w:style>
  <w:style w:type="paragraph" w:styleId="Bijschrift">
    <w:name w:val="caption"/>
    <w:aliases w:val="Bijschrift Emtio"/>
    <w:basedOn w:val="ZsysbasisEmtio"/>
    <w:next w:val="BasistekstEmtio"/>
    <w:uiPriority w:val="4"/>
    <w:qFormat/>
    <w:rsid w:val="0020607F"/>
  </w:style>
  <w:style w:type="character" w:customStyle="1" w:styleId="TekstopmerkingChar">
    <w:name w:val="Tekst opmerking Char"/>
    <w:basedOn w:val="ZsysbasisEmtioChar"/>
    <w:link w:val="Tekstopmerking"/>
    <w:semiHidden/>
    <w:rsid w:val="008736AE"/>
    <w:rPr>
      <w:rFonts w:asciiTheme="minorHAnsi" w:hAnsiTheme="minorHAnsi" w:cs="Maiandra GD"/>
      <w:color w:val="000000" w:themeColor="text1"/>
      <w:sz w:val="18"/>
      <w:szCs w:val="18"/>
    </w:rPr>
  </w:style>
  <w:style w:type="paragraph" w:styleId="Documentstructuur">
    <w:name w:val="Document Map"/>
    <w:basedOn w:val="ZsysbasisEmtio"/>
    <w:next w:val="BasistekstEmtio"/>
    <w:uiPriority w:val="98"/>
    <w:semiHidden/>
    <w:rsid w:val="0020607F"/>
  </w:style>
  <w:style w:type="table" w:styleId="Lichtearcering-accent5">
    <w:name w:val="Light Shading Accent 5"/>
    <w:basedOn w:val="Standaardtabe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indnoottekst">
    <w:name w:val="endnote text"/>
    <w:aliases w:val="Eindnoottekst Emtio"/>
    <w:basedOn w:val="ZsysbasisEmtio"/>
    <w:next w:val="BasistekstEmtio"/>
    <w:uiPriority w:val="4"/>
    <w:rsid w:val="0020607F"/>
  </w:style>
  <w:style w:type="paragraph" w:styleId="Indexkop">
    <w:name w:val="index heading"/>
    <w:basedOn w:val="ZsysbasisEmtio"/>
    <w:next w:val="BasistekstEmtio"/>
    <w:uiPriority w:val="98"/>
    <w:semiHidden/>
    <w:rsid w:val="0020607F"/>
  </w:style>
  <w:style w:type="paragraph" w:styleId="Kopbronvermelding">
    <w:name w:val="toa heading"/>
    <w:basedOn w:val="ZsysbasisEmtio"/>
    <w:next w:val="BasistekstEmtio"/>
    <w:uiPriority w:val="98"/>
    <w:semiHidden/>
    <w:rsid w:val="0020607F"/>
  </w:style>
  <w:style w:type="paragraph" w:styleId="Lijstopsomteken5">
    <w:name w:val="List Bullet 5"/>
    <w:basedOn w:val="ZsysbasisEmtio"/>
    <w:next w:val="BasistekstEmtio"/>
    <w:uiPriority w:val="98"/>
    <w:semiHidden/>
    <w:rsid w:val="00E7078D"/>
    <w:pPr>
      <w:numPr>
        <w:numId w:val="18"/>
      </w:numPr>
      <w:ind w:left="1491" w:hanging="357"/>
    </w:pPr>
  </w:style>
  <w:style w:type="paragraph" w:styleId="Macrotekst">
    <w:name w:val="macro"/>
    <w:basedOn w:val="ZsysbasisEmtio"/>
    <w:next w:val="BasistekstEmtio"/>
    <w:uiPriority w:val="98"/>
    <w:semiHidden/>
    <w:rsid w:val="0020607F"/>
  </w:style>
  <w:style w:type="paragraph" w:styleId="Tekstopmerking">
    <w:name w:val="annotation text"/>
    <w:basedOn w:val="ZsysbasisEmtio"/>
    <w:next w:val="BasistekstEmtio"/>
    <w:link w:val="TekstopmerkingChar"/>
    <w:uiPriority w:val="98"/>
    <w:semiHidden/>
    <w:rsid w:val="0020607F"/>
  </w:style>
  <w:style w:type="character" w:styleId="Intensieveverwijzing">
    <w:name w:val="Intense Reference"/>
    <w:basedOn w:val="Standaardalinea-lettertype"/>
    <w:uiPriority w:val="98"/>
    <w:semiHidden/>
    <w:rsid w:val="00FC3FA5"/>
    <w:rPr>
      <w:b/>
      <w:bCs/>
      <w:smallCaps/>
      <w:color w:val="auto"/>
      <w:spacing w:val="5"/>
      <w:u w:val="single"/>
    </w:rPr>
  </w:style>
  <w:style w:type="character" w:styleId="Verwijzingopmerking">
    <w:name w:val="annotation reference"/>
    <w:basedOn w:val="Standaardalinea-lettertype"/>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49"/>
      </w:numPr>
    </w:pPr>
  </w:style>
  <w:style w:type="paragraph" w:customStyle="1" w:styleId="Opsommingteken2eniveauEmtio">
    <w:name w:val="Opsomming teken 2e niveau Emtio"/>
    <w:basedOn w:val="ZsysbasisEmtio"/>
    <w:uiPriority w:val="4"/>
    <w:rsid w:val="00AD44F1"/>
    <w:pPr>
      <w:numPr>
        <w:ilvl w:val="1"/>
        <w:numId w:val="49"/>
      </w:numPr>
    </w:pPr>
  </w:style>
  <w:style w:type="paragraph" w:customStyle="1" w:styleId="Opsommingteken3eniveauEmtio">
    <w:name w:val="Opsomming teken 3e niveau Emtio"/>
    <w:basedOn w:val="ZsysbasisEmtio"/>
    <w:uiPriority w:val="4"/>
    <w:rsid w:val="00AD44F1"/>
    <w:pPr>
      <w:numPr>
        <w:ilvl w:val="2"/>
        <w:numId w:val="49"/>
      </w:numPr>
    </w:pPr>
  </w:style>
  <w:style w:type="paragraph" w:customStyle="1" w:styleId="Opsommingbolletje1eniveauEmtio">
    <w:name w:val="Opsomming bolletje 1e niveau Emtio"/>
    <w:basedOn w:val="ZsysbasisEmtio"/>
    <w:uiPriority w:val="4"/>
    <w:qFormat/>
    <w:rsid w:val="005017F3"/>
    <w:pPr>
      <w:numPr>
        <w:numId w:val="36"/>
      </w:numPr>
    </w:pPr>
  </w:style>
  <w:style w:type="paragraph" w:customStyle="1" w:styleId="Opsommingbolletje2eniveauEmtio">
    <w:name w:val="Opsomming bolletje 2e niveau Emtio"/>
    <w:basedOn w:val="ZsysbasisEmtio"/>
    <w:uiPriority w:val="4"/>
    <w:qFormat/>
    <w:rsid w:val="005017F3"/>
    <w:pPr>
      <w:numPr>
        <w:ilvl w:val="1"/>
        <w:numId w:val="36"/>
      </w:numPr>
    </w:pPr>
  </w:style>
  <w:style w:type="paragraph" w:customStyle="1" w:styleId="Opsommingbolletje3eniveauEmtio">
    <w:name w:val="Opsomming bolletje 3e niveau Emtio"/>
    <w:basedOn w:val="ZsysbasisEmtio"/>
    <w:uiPriority w:val="4"/>
    <w:qFormat/>
    <w:rsid w:val="005017F3"/>
    <w:pPr>
      <w:numPr>
        <w:ilvl w:val="2"/>
        <w:numId w:val="3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4"/>
      </w:numPr>
    </w:pPr>
  </w:style>
  <w:style w:type="paragraph" w:customStyle="1" w:styleId="Opsommingkleineletter2eniveauEmtio">
    <w:name w:val="Opsomming kleine letter 2e niveau Emtio"/>
    <w:basedOn w:val="ZsysbasisEmtio"/>
    <w:uiPriority w:val="4"/>
    <w:qFormat/>
    <w:rsid w:val="00B01DA1"/>
    <w:pPr>
      <w:numPr>
        <w:ilvl w:val="1"/>
        <w:numId w:val="24"/>
      </w:numPr>
    </w:pPr>
  </w:style>
  <w:style w:type="paragraph" w:customStyle="1" w:styleId="Opsommingkleineletter3eniveauEmtio">
    <w:name w:val="Opsomming kleine letter 3e niveau Emtio"/>
    <w:basedOn w:val="ZsysbasisEmtio"/>
    <w:uiPriority w:val="4"/>
    <w:qFormat/>
    <w:rsid w:val="00B01DA1"/>
    <w:pPr>
      <w:numPr>
        <w:ilvl w:val="2"/>
        <w:numId w:val="24"/>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5"/>
      </w:numPr>
    </w:pPr>
  </w:style>
  <w:style w:type="paragraph" w:customStyle="1" w:styleId="Opsommingnummer2eniveauEmtio">
    <w:name w:val="Opsomming nummer 2e niveau Emtio"/>
    <w:basedOn w:val="ZsysbasisEmtio"/>
    <w:uiPriority w:val="4"/>
    <w:qFormat/>
    <w:rsid w:val="00B01DA1"/>
    <w:pPr>
      <w:numPr>
        <w:ilvl w:val="1"/>
        <w:numId w:val="25"/>
      </w:numPr>
    </w:pPr>
  </w:style>
  <w:style w:type="paragraph" w:customStyle="1" w:styleId="Opsommingnummer3eniveauEmtio">
    <w:name w:val="Opsomming nummer 3e niveau Emtio"/>
    <w:basedOn w:val="ZsysbasisEmtio"/>
    <w:uiPriority w:val="4"/>
    <w:qFormat/>
    <w:rsid w:val="00B01DA1"/>
    <w:pPr>
      <w:numPr>
        <w:ilvl w:val="2"/>
        <w:numId w:val="25"/>
      </w:numPr>
    </w:pPr>
  </w:style>
  <w:style w:type="numbering" w:customStyle="1" w:styleId="OpsommingnummerEmtio">
    <w:name w:val="Opsomming nummer Emtio"/>
    <w:uiPriority w:val="4"/>
    <w:semiHidden/>
    <w:rsid w:val="00B01DA1"/>
    <w:pPr>
      <w:numPr>
        <w:numId w:val="2"/>
      </w:numPr>
    </w:pPr>
  </w:style>
  <w:style w:type="paragraph" w:customStyle="1" w:styleId="Opsommingopenrondje1eniveauEmtio">
    <w:name w:val="Opsomming open rondje 1e niveau Emtio"/>
    <w:basedOn w:val="ZsysbasisEmtio"/>
    <w:uiPriority w:val="4"/>
    <w:rsid w:val="00957CCB"/>
    <w:pPr>
      <w:numPr>
        <w:numId w:val="41"/>
      </w:numPr>
    </w:pPr>
  </w:style>
  <w:style w:type="paragraph" w:customStyle="1" w:styleId="Opsommingopenrondje2eniveauEmtio">
    <w:name w:val="Opsomming open rondje 2e niveau Emtio"/>
    <w:basedOn w:val="ZsysbasisEmtio"/>
    <w:uiPriority w:val="4"/>
    <w:rsid w:val="00957CCB"/>
    <w:pPr>
      <w:numPr>
        <w:ilvl w:val="1"/>
        <w:numId w:val="41"/>
      </w:numPr>
    </w:pPr>
  </w:style>
  <w:style w:type="paragraph" w:customStyle="1" w:styleId="Opsommingopenrondje3eniveauEmtio">
    <w:name w:val="Opsomming open rondje 3e niveau Emtio"/>
    <w:basedOn w:val="ZsysbasisEmtio"/>
    <w:uiPriority w:val="4"/>
    <w:rsid w:val="00957CCB"/>
    <w:pPr>
      <w:numPr>
        <w:ilvl w:val="2"/>
        <w:numId w:val="41"/>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42"/>
      </w:numPr>
    </w:pPr>
  </w:style>
  <w:style w:type="paragraph" w:customStyle="1" w:styleId="Opsommingstreepje2eniveauEmtio">
    <w:name w:val="Opsomming streepje 2e niveau Emtio"/>
    <w:basedOn w:val="ZsysbasisEmtio"/>
    <w:uiPriority w:val="4"/>
    <w:qFormat/>
    <w:rsid w:val="00B01DA1"/>
    <w:pPr>
      <w:numPr>
        <w:ilvl w:val="1"/>
        <w:numId w:val="42"/>
      </w:numPr>
    </w:pPr>
  </w:style>
  <w:style w:type="paragraph" w:customStyle="1" w:styleId="Opsommingstreepje3eniveauEmtio">
    <w:name w:val="Opsomming streepje 3e niveau Emtio"/>
    <w:basedOn w:val="ZsysbasisEmtio"/>
    <w:uiPriority w:val="4"/>
    <w:qFormat/>
    <w:rsid w:val="00B01DA1"/>
    <w:pPr>
      <w:numPr>
        <w:ilvl w:val="2"/>
        <w:numId w:val="42"/>
      </w:numPr>
    </w:pPr>
  </w:style>
  <w:style w:type="numbering" w:customStyle="1" w:styleId="OpsommingstreepjeEmtio">
    <w:name w:val="Opsomming streepje Emtio"/>
    <w:uiPriority w:val="4"/>
    <w:semiHidden/>
    <w:rsid w:val="00B01DA1"/>
    <w:pPr>
      <w:numPr>
        <w:numId w:val="4"/>
      </w:numPr>
    </w:pPr>
  </w:style>
  <w:style w:type="character" w:styleId="Titelvanboek">
    <w:name w:val="Book Title"/>
    <w:basedOn w:val="Standaardalinea-lettertype"/>
    <w:uiPriority w:val="98"/>
    <w:semiHidden/>
    <w:rsid w:val="00E07762"/>
    <w:rPr>
      <w:b/>
      <w:bCs/>
      <w:smallCaps/>
      <w:spacing w:val="5"/>
    </w:rPr>
  </w:style>
  <w:style w:type="character" w:styleId="Tekstvantijdelijkeaanduiding">
    <w:name w:val="Placeholder Text"/>
    <w:basedOn w:val="zsysVeldMarkering"/>
    <w:uiPriority w:val="98"/>
    <w:semiHidden/>
    <w:rsid w:val="004C51F8"/>
    <w:rPr>
      <w:color w:val="000000"/>
      <w:bdr w:val="none" w:sz="0" w:space="0" w:color="auto"/>
      <w:shd w:val="clear" w:color="auto" w:fill="FFFF00"/>
    </w:rPr>
  </w:style>
  <w:style w:type="character" w:styleId="Subtieleverwijzing">
    <w:name w:val="Subtle Reference"/>
    <w:basedOn w:val="Standaardalinea-lettertype"/>
    <w:uiPriority w:val="98"/>
    <w:semiHidden/>
    <w:rsid w:val="008736AE"/>
    <w:rPr>
      <w:smallCaps/>
      <w:color w:val="auto"/>
      <w:u w:val="single"/>
    </w:rPr>
  </w:style>
  <w:style w:type="character" w:styleId="Subtielebenadrukking">
    <w:name w:val="Subtle Emphasis"/>
    <w:basedOn w:val="Standaardalinea-lettertype"/>
    <w:uiPriority w:val="98"/>
    <w:semiHidden/>
    <w:rsid w:val="00FC3FA5"/>
    <w:rPr>
      <w:i/>
      <w:iCs/>
      <w:color w:val="auto"/>
    </w:rPr>
  </w:style>
  <w:style w:type="table" w:styleId="Lichtearcering-accent4">
    <w:name w:val="Light Shading Accent 4"/>
    <w:basedOn w:val="Standaardtabe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chtearcering-accent3">
    <w:name w:val="Light Shading Accent 3"/>
    <w:basedOn w:val="Standaardtabe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chtearcering-accent2">
    <w:name w:val="Light Shading Accent 2"/>
    <w:basedOn w:val="Standaardtabe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chtraster-accent6">
    <w:name w:val="Light Grid Accent 6"/>
    <w:basedOn w:val="Standaardtabe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chtraster-accent5">
    <w:name w:val="Light Grid Accent 5"/>
    <w:basedOn w:val="Standaardtabe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chtraster-accent4">
    <w:name w:val="Light Grid Accent 4"/>
    <w:basedOn w:val="Standaardtabe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chtraster-accent3">
    <w:name w:val="Light Grid Accent 3"/>
    <w:basedOn w:val="Standaardtabe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chtraster-accent2">
    <w:name w:val="Light Grid Accent 2"/>
    <w:basedOn w:val="Standaardtabe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Kleurrijkelijst-accent6">
    <w:name w:val="Colorful List Accent 6"/>
    <w:basedOn w:val="Standaardtabe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Kleurrijkelijst-accent5">
    <w:name w:val="Colorful List Accent 5"/>
    <w:basedOn w:val="Standaardtabe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Kleurrijkelijst-accent4">
    <w:name w:val="Colorful List Accent 4"/>
    <w:basedOn w:val="Standaardtabe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Kleurrijkelijst-accent3">
    <w:name w:val="Colorful List Accent 3"/>
    <w:basedOn w:val="Standaardtabe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Kleurrijkelijst-accent2">
    <w:name w:val="Colorful List Accent 2"/>
    <w:basedOn w:val="Standaardtabe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Kleurrijkelijst-accent1">
    <w:name w:val="Colorful List Accent 1"/>
    <w:basedOn w:val="Standaardtabe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Kleurrijkearcering-accent6">
    <w:name w:val="Colorful Shading Accent 6"/>
    <w:basedOn w:val="Standaardtabe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Kleurrijkearcering-accent4">
    <w:name w:val="Colorful Shading Accent 4"/>
    <w:basedOn w:val="Standaardtabe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Kleurrijkearcering-accent2">
    <w:name w:val="Colorful Shading Accent 2"/>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Kleurrijkraster-accent6">
    <w:name w:val="Colorful Grid Accent 6"/>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Kleurrijkraster-accent5">
    <w:name w:val="Colorful Grid Accent 5"/>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Kleurrijkraster-accent4">
    <w:name w:val="Colorful Grid Accent 4"/>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Kleurrijkraster-accent3">
    <w:name w:val="Colorful Grid Accent 3"/>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Kleurrijkraster-accent2">
    <w:name w:val="Colorful Grid Accent 2"/>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Kleurrijkraster-accent1">
    <w:name w:val="Colorful Grid Accent 1"/>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Gemiddeldelijst2-accent6">
    <w:name w:val="Medium List 2 Accent 6"/>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Gemiddeldelijst1-accent5">
    <w:name w:val="Medium List 1 Accent 5"/>
    <w:basedOn w:val="Standaardtabe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Gemiddeldelijst1-accent4">
    <w:name w:val="Medium List 1 Accent 4"/>
    <w:basedOn w:val="Standaardtabe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Gemiddeldelijst1-accent3">
    <w:name w:val="Medium List 1 Accent 3"/>
    <w:basedOn w:val="Standaardtabe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Gemiddeldelijst1-accent2">
    <w:name w:val="Medium List 1 Accent 2"/>
    <w:basedOn w:val="Standaardtabe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Gemiddeldearcering2-accent6">
    <w:name w:val="Medium Shading 2 Accent 6"/>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Gemiddeldraster3-accent5">
    <w:name w:val="Medium Grid 3 Accent 5"/>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Gemiddeldraster3-accent4">
    <w:name w:val="Medium Grid 3 Accent 4"/>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Gemiddeldraster3-accent3">
    <w:name w:val="Medium Grid 3 Accent 3"/>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Gemiddeldraster3-accent2">
    <w:name w:val="Medium Grid 3 Accent 2"/>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Gemiddeldraster3-accent1">
    <w:name w:val="Medium Grid 3 Accent 1"/>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Gemiddeldraster2-accent6">
    <w:name w:val="Medium Grid 2 Accent 6"/>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Gemiddeldraster1-accent5">
    <w:name w:val="Medium Grid 1 Accent 5"/>
    <w:basedOn w:val="Standaardtabe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Gemiddeldraster1-accent4">
    <w:name w:val="Medium Grid 1 Accent 4"/>
    <w:basedOn w:val="Standaardtabe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Gemiddeldraster1-accent3">
    <w:name w:val="Medium Grid 1 Accent 3"/>
    <w:basedOn w:val="Standaardtabe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Gemiddeldraster1-accent2">
    <w:name w:val="Medium Grid 1 Accent 2"/>
    <w:basedOn w:val="Standaardtabe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Gemiddeldraster1-accent1">
    <w:name w:val="Medium Grid 1 Accent 1"/>
    <w:basedOn w:val="Standaardtabe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onkerelijst-accent6">
    <w:name w:val="Dark List Accent 6"/>
    <w:basedOn w:val="Standaardtabe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onkerelijst-accent5">
    <w:name w:val="Dark List Accent 5"/>
    <w:basedOn w:val="Standaardtabe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onkerelijst-accent4">
    <w:name w:val="Dark List Accent 4"/>
    <w:basedOn w:val="Standaardtabe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onkerelijst-accent3">
    <w:name w:val="Dark List Accent 3"/>
    <w:basedOn w:val="Standaardtabe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onkerelijst-accent2">
    <w:name w:val="Dark List Accent 2"/>
    <w:basedOn w:val="Standaardtabe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onkerelijst-accent1">
    <w:name w:val="Dark List Accent 1"/>
    <w:basedOn w:val="Standaardtabe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fie">
    <w:name w:val="Bibliography"/>
    <w:basedOn w:val="ZsysbasisEmtio"/>
    <w:next w:val="BasistekstEmtio"/>
    <w:uiPriority w:val="98"/>
    <w:semiHidden/>
    <w:rsid w:val="00E07762"/>
  </w:style>
  <w:style w:type="paragraph" w:styleId="Citaat">
    <w:name w:val="Quote"/>
    <w:basedOn w:val="ZsysbasisEmtio"/>
    <w:next w:val="BasistekstEmtio"/>
    <w:link w:val="CitaatChar"/>
    <w:uiPriority w:val="98"/>
    <w:semiHidden/>
    <w:rsid w:val="00E07762"/>
    <w:rPr>
      <w:i/>
      <w:iCs/>
    </w:rPr>
  </w:style>
  <w:style w:type="character" w:customStyle="1" w:styleId="CitaatChar">
    <w:name w:val="Citaat Char"/>
    <w:basedOn w:val="Standaardalinea-lettertype"/>
    <w:link w:val="Citaat"/>
    <w:uiPriority w:val="29"/>
    <w:semiHidden/>
    <w:rsid w:val="00F33259"/>
    <w:rPr>
      <w:rFonts w:ascii="Maiandra GD" w:hAnsi="Maiandra GD" w:cs="Maiandra GD"/>
      <w:i/>
      <w:iCs/>
      <w:color w:val="000000" w:themeColor="text1"/>
      <w:sz w:val="18"/>
      <w:szCs w:val="18"/>
    </w:rPr>
  </w:style>
  <w:style w:type="paragraph" w:styleId="Duidelijkcitaat">
    <w:name w:val="Intense Quote"/>
    <w:basedOn w:val="ZsysbasisEmtio"/>
    <w:next w:val="BasistekstEmtio"/>
    <w:link w:val="DuidelijkcitaatChar"/>
    <w:uiPriority w:val="98"/>
    <w:semiHidden/>
    <w:rsid w:val="00F33259"/>
    <w:pPr>
      <w:spacing w:before="200" w:after="280"/>
      <w:ind w:left="936" w:right="936"/>
    </w:pPr>
    <w:rPr>
      <w:b/>
      <w:bCs/>
      <w:i/>
      <w:iCs/>
    </w:rPr>
  </w:style>
  <w:style w:type="character" w:customStyle="1" w:styleId="DuidelijkcitaatChar">
    <w:name w:val="Duidelijk citaat Char"/>
    <w:basedOn w:val="Standaardalinea-lettertype"/>
    <w:link w:val="Duidelijkcitaat"/>
    <w:uiPriority w:val="30"/>
    <w:semiHidden/>
    <w:rsid w:val="00F33259"/>
    <w:rPr>
      <w:rFonts w:ascii="Maiandra GD" w:hAnsi="Maiandra GD" w:cs="Maiandra GD"/>
      <w:b/>
      <w:bCs/>
      <w:i/>
      <w:iCs/>
      <w:sz w:val="18"/>
      <w:szCs w:val="18"/>
    </w:rPr>
  </w:style>
  <w:style w:type="character" w:styleId="Eindnootmarkering">
    <w:name w:val="endnote reference"/>
    <w:aliases w:val="Eindnootmarkering Emtio"/>
    <w:basedOn w:val="Standaardalinea-lettertype"/>
    <w:uiPriority w:val="4"/>
    <w:rsid w:val="00E07762"/>
    <w:rPr>
      <w:vertAlign w:val="superscript"/>
    </w:rPr>
  </w:style>
  <w:style w:type="paragraph" w:styleId="Geenafstand">
    <w:name w:val="No Spacing"/>
    <w:basedOn w:val="ZsysbasisEmtio"/>
    <w:next w:val="BasistekstEmtio"/>
    <w:uiPriority w:val="98"/>
    <w:semiHidden/>
    <w:rsid w:val="00D27D0E"/>
  </w:style>
  <w:style w:type="character" w:styleId="HTMLCode">
    <w:name w:val="HTML Code"/>
    <w:basedOn w:val="Standaardalinea-lettertype"/>
    <w:uiPriority w:val="98"/>
    <w:semiHidden/>
    <w:rsid w:val="00E07762"/>
    <w:rPr>
      <w:rFonts w:ascii="Consolas" w:hAnsi="Consolas"/>
      <w:sz w:val="20"/>
      <w:szCs w:val="20"/>
    </w:rPr>
  </w:style>
  <w:style w:type="character" w:styleId="HTMLDefinition">
    <w:name w:val="HTML Definition"/>
    <w:basedOn w:val="Standaardalinea-lettertype"/>
    <w:uiPriority w:val="98"/>
    <w:semiHidden/>
    <w:rsid w:val="00E07762"/>
    <w:rPr>
      <w:i/>
      <w:iCs/>
    </w:rPr>
  </w:style>
  <w:style w:type="character" w:styleId="HTMLVariable">
    <w:name w:val="HTML Variable"/>
    <w:basedOn w:val="Standaardalinea-lettertype"/>
    <w:uiPriority w:val="98"/>
    <w:semiHidden/>
    <w:rsid w:val="00E07762"/>
    <w:rPr>
      <w:i/>
      <w:iCs/>
    </w:rPr>
  </w:style>
  <w:style w:type="character" w:styleId="HTML-acroniem">
    <w:name w:val="HTML Acronym"/>
    <w:basedOn w:val="Standaardalinea-lettertype"/>
    <w:uiPriority w:val="98"/>
    <w:semiHidden/>
    <w:rsid w:val="00E07762"/>
  </w:style>
  <w:style w:type="character" w:styleId="HTML-citaat">
    <w:name w:val="HTML Cite"/>
    <w:basedOn w:val="Standaardalinea-lettertype"/>
    <w:uiPriority w:val="98"/>
    <w:semiHidden/>
    <w:rsid w:val="00E07762"/>
    <w:rPr>
      <w:i/>
      <w:iCs/>
    </w:rPr>
  </w:style>
  <w:style w:type="character" w:styleId="HTML-schrijfmachine">
    <w:name w:val="HTML Typewriter"/>
    <w:basedOn w:val="Standaardalinea-lettertype"/>
    <w:uiPriority w:val="98"/>
    <w:semiHidden/>
    <w:rsid w:val="00E07762"/>
    <w:rPr>
      <w:rFonts w:ascii="Consolas" w:hAnsi="Consolas"/>
      <w:sz w:val="20"/>
      <w:szCs w:val="20"/>
    </w:rPr>
  </w:style>
  <w:style w:type="character" w:styleId="HTML-toetsenbord">
    <w:name w:val="HTML Keyboard"/>
    <w:basedOn w:val="Standaardalinea-lettertype"/>
    <w:uiPriority w:val="98"/>
    <w:semiHidden/>
    <w:rsid w:val="00E07762"/>
    <w:rPr>
      <w:rFonts w:ascii="Consolas" w:hAnsi="Consolas"/>
      <w:sz w:val="20"/>
      <w:szCs w:val="20"/>
    </w:rPr>
  </w:style>
  <w:style w:type="character" w:styleId="HTML-voorbeeld">
    <w:name w:val="HTML Sample"/>
    <w:basedOn w:val="Standaardalinea-lettertype"/>
    <w:uiPriority w:val="98"/>
    <w:semiHidden/>
    <w:rsid w:val="00E07762"/>
    <w:rPr>
      <w:rFonts w:ascii="Consolas" w:hAnsi="Consolas"/>
      <w:sz w:val="24"/>
      <w:szCs w:val="24"/>
    </w:rPr>
  </w:style>
  <w:style w:type="paragraph" w:styleId="Kopvaninhoudsopgave">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jstalinea">
    <w:name w:val="List Paragraph"/>
    <w:basedOn w:val="ZsysbasisEmtio"/>
    <w:next w:val="BasistekstEmtio"/>
    <w:uiPriority w:val="98"/>
    <w:semiHidden/>
    <w:rsid w:val="00E7078D"/>
    <w:pPr>
      <w:ind w:left="720"/>
    </w:pPr>
  </w:style>
  <w:style w:type="character" w:styleId="Nadruk">
    <w:name w:val="Emphasis"/>
    <w:basedOn w:val="Standaardalinea-lettertype"/>
    <w:uiPriority w:val="98"/>
    <w:semiHidden/>
    <w:rsid w:val="00E07762"/>
    <w:rPr>
      <w:i/>
      <w:iCs/>
    </w:rPr>
  </w:style>
  <w:style w:type="character" w:styleId="Regelnummer">
    <w:name w:val="line number"/>
    <w:basedOn w:val="Standaardalinea-lettertype"/>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3"/>
      </w:numPr>
    </w:pPr>
  </w:style>
  <w:style w:type="paragraph" w:customStyle="1" w:styleId="Bijlagekop1Emtio">
    <w:name w:val="Bijlage kop 1 Emtio"/>
    <w:basedOn w:val="ZsysbasisEmtio"/>
    <w:next w:val="BasistekstEmtio"/>
    <w:uiPriority w:val="4"/>
    <w:qFormat/>
    <w:rsid w:val="00345315"/>
    <w:pPr>
      <w:keepNext/>
      <w:keepLines/>
      <w:numPr>
        <w:numId w:val="48"/>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48"/>
      </w:numPr>
      <w:outlineLvl w:val="1"/>
    </w:pPr>
    <w:rPr>
      <w:b/>
    </w:rPr>
  </w:style>
  <w:style w:type="paragraph" w:styleId="Onderwerpvanopmerking">
    <w:name w:val="annotation subject"/>
    <w:basedOn w:val="ZsysbasisEmtio"/>
    <w:next w:val="BasistekstEmtio"/>
    <w:link w:val="OnderwerpvanopmerkingChar"/>
    <w:uiPriority w:val="98"/>
    <w:semiHidden/>
    <w:rsid w:val="00E7078D"/>
    <w:rPr>
      <w:b/>
      <w:bCs/>
      <w:szCs w:val="20"/>
    </w:rPr>
  </w:style>
  <w:style w:type="character" w:customStyle="1" w:styleId="OnderwerpvanopmerkingChar">
    <w:name w:val="Onderwerp van opmerking Char"/>
    <w:basedOn w:val="TekstopmerkingChar"/>
    <w:link w:val="Onderwerpvanopmerking"/>
    <w:rsid w:val="00E7078D"/>
    <w:rPr>
      <w:rFonts w:asciiTheme="minorHAnsi" w:hAnsiTheme="minorHAnsi" w:cs="Maiandra GD"/>
      <w:b/>
      <w:bCs/>
      <w:color w:val="000000" w:themeColor="text1"/>
      <w:sz w:val="18"/>
      <w:szCs w:val="18"/>
    </w:rPr>
  </w:style>
  <w:style w:type="character" w:customStyle="1" w:styleId="Plattetekst2Char">
    <w:name w:val="Platte tekst 2 Char"/>
    <w:basedOn w:val="Standaardalinea-lettertype"/>
    <w:link w:val="Plattetekst2"/>
    <w:rsid w:val="00E7078D"/>
    <w:rPr>
      <w:rFonts w:ascii="Maiandra GD" w:hAnsi="Maiandra GD" w:cs="Maiandra GD"/>
      <w:sz w:val="18"/>
      <w:szCs w:val="18"/>
    </w:rPr>
  </w:style>
  <w:style w:type="character" w:customStyle="1" w:styleId="PlattetekstChar">
    <w:name w:val="Platte tekst Char"/>
    <w:basedOn w:val="ZsysbasisEmtioChar"/>
    <w:link w:val="Plattetekst"/>
    <w:semiHidden/>
    <w:rsid w:val="00E7078D"/>
    <w:rPr>
      <w:rFonts w:asciiTheme="minorHAnsi" w:hAnsiTheme="minorHAnsi" w:cs="Maiandra GD"/>
      <w:color w:val="000000" w:themeColor="text1"/>
      <w:sz w:val="18"/>
      <w:szCs w:val="18"/>
    </w:rPr>
  </w:style>
  <w:style w:type="character" w:customStyle="1" w:styleId="Platteteksteersteinspringing2Char">
    <w:name w:val="Platte tekst eerste inspringing 2 Char"/>
    <w:basedOn w:val="PlattetekstinspringenChar"/>
    <w:link w:val="Platteteksteersteinspringing2"/>
    <w:rsid w:val="00E7078D"/>
    <w:rPr>
      <w:rFonts w:ascii="Maiandra GD" w:hAnsi="Maiandra GD" w:cs="Maiandra GD"/>
      <w:sz w:val="18"/>
      <w:szCs w:val="18"/>
    </w:rPr>
  </w:style>
  <w:style w:type="paragraph" w:styleId="Plattetekstinspringen2">
    <w:name w:val="Body Text Indent 2"/>
    <w:basedOn w:val="ZsysbasisEmtio"/>
    <w:next w:val="BasistekstEmtio"/>
    <w:link w:val="Plattetekstinspringen2Char"/>
    <w:uiPriority w:val="98"/>
    <w:semiHidden/>
    <w:rsid w:val="00E7078D"/>
    <w:pPr>
      <w:ind w:left="284"/>
    </w:pPr>
  </w:style>
  <w:style w:type="character" w:customStyle="1" w:styleId="Plattetekstinspringen2Char">
    <w:name w:val="Platte tekst inspringen 2 Char"/>
    <w:basedOn w:val="Standaardalinea-lettertype"/>
    <w:link w:val="Plattetekstinspringen2"/>
    <w:rsid w:val="00E7078D"/>
    <w:rPr>
      <w:rFonts w:ascii="Maiandra GD" w:hAnsi="Maiandra GD" w:cs="Maiandra GD"/>
      <w:sz w:val="18"/>
      <w:szCs w:val="18"/>
    </w:rPr>
  </w:style>
  <w:style w:type="paragraph" w:styleId="Plattetekstinspringen3">
    <w:name w:val="Body Text Indent 3"/>
    <w:basedOn w:val="ZsysbasisEmtio"/>
    <w:next w:val="BasistekstEmtio"/>
    <w:link w:val="Plattetekstinspringen3Char"/>
    <w:uiPriority w:val="98"/>
    <w:semiHidden/>
    <w:rsid w:val="00E7078D"/>
    <w:pPr>
      <w:ind w:left="284"/>
    </w:pPr>
    <w:rPr>
      <w:szCs w:val="16"/>
    </w:rPr>
  </w:style>
  <w:style w:type="character" w:customStyle="1" w:styleId="Plattetekstinspringen3Char">
    <w:name w:val="Platte tekst inspringen 3 Char"/>
    <w:basedOn w:val="Standaardalinea-lettertype"/>
    <w:link w:val="Plattetekstinspringen3"/>
    <w:rsid w:val="00E7078D"/>
    <w:rPr>
      <w:rFonts w:ascii="Maiandra GD" w:hAnsi="Maiandra GD" w:cs="Maiandra GD"/>
      <w:sz w:val="18"/>
      <w:szCs w:val="16"/>
    </w:rPr>
  </w:style>
  <w:style w:type="paragraph" w:styleId="Lijstmetafbeeldingen">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Standaardtabe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30"/>
      </w:numPr>
    </w:pPr>
  </w:style>
  <w:style w:type="paragraph" w:customStyle="1" w:styleId="AgendapuntEmtio">
    <w:name w:val="Agendapunt Emtio"/>
    <w:basedOn w:val="ZsysbasisEmtio"/>
    <w:uiPriority w:val="4"/>
    <w:rsid w:val="001C6232"/>
    <w:pPr>
      <w:numPr>
        <w:numId w:val="31"/>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VoettekstChar">
    <w:name w:val="Voettekst Char"/>
    <w:link w:val="Voettekst"/>
    <w:locked/>
    <w:rsid w:val="000D63C5"/>
    <w:rPr>
      <w:rFonts w:ascii="Montserrat" w:hAnsi="Montserrat" w:cs="Maiandra GD"/>
      <w:color w:val="000000" w:themeColor="text1"/>
      <w:sz w:val="18"/>
      <w:szCs w:val="18"/>
    </w:rPr>
  </w:style>
  <w:style w:type="character" w:customStyle="1" w:styleId="BasistekstEmtioChar">
    <w:name w:val="Basistekst Emtio Char"/>
    <w:link w:val="BasistekstEmtio"/>
    <w:locked/>
    <w:rsid w:val="000D63C5"/>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9E3B01D9684C4B803555911FEB14E7" ma:contentTypeVersion="2" ma:contentTypeDescription="Een nieuw document maken." ma:contentTypeScope="" ma:versionID="5df4fc93434945af0979739b03a75b22">
  <xsd:schema xmlns:xsd="http://www.w3.org/2001/XMLSchema" xmlns:xs="http://www.w3.org/2001/XMLSchema" xmlns:p="http://schemas.microsoft.com/office/2006/metadata/properties" xmlns:ns2="9f31f122-58bd-4158-855c-79adbbb6b8ca" targetNamespace="http://schemas.microsoft.com/office/2006/metadata/properties" ma:root="true" ma:fieldsID="7154f2747999cf4ecd32708f4cc75f63" ns2:_="">
    <xsd:import namespace="9f31f122-58bd-4158-855c-79adbbb6b8c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31f122-58bd-4158-855c-79adbbb6b8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CDB7A-F280-4C3A-9203-04BA4B733B2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f31f122-58bd-4158-855c-79adbbb6b8ca"/>
    <ds:schemaRef ds:uri="http://www.w3.org/XML/1998/namespace"/>
    <ds:schemaRef ds:uri="http://purl.org/dc/dcmitype/"/>
  </ds:schemaRefs>
</ds:datastoreItem>
</file>

<file path=customXml/itemProps2.xml><?xml version="1.0" encoding="utf-8"?>
<ds:datastoreItem xmlns:ds="http://schemas.openxmlformats.org/officeDocument/2006/customXml" ds:itemID="{876CC0DF-9471-43DF-9C7F-32B680AD3F9A}">
  <ds:schemaRefs>
    <ds:schemaRef ds:uri="http://schemas.microsoft.com/sharepoint/v3/contenttype/forms"/>
  </ds:schemaRefs>
</ds:datastoreItem>
</file>

<file path=customXml/itemProps3.xml><?xml version="1.0" encoding="utf-8"?>
<ds:datastoreItem xmlns:ds="http://schemas.openxmlformats.org/officeDocument/2006/customXml" ds:itemID="{6E31805C-2B7C-4E5F-8C08-99C4BF5A6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31f122-58bd-4158-855c-79adbbb6b8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8BB465-EAA5-441D-8EF9-6ED01B086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163</Words>
  <Characters>897</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2</cp:revision>
  <dcterms:created xsi:type="dcterms:W3CDTF">2020-09-14T13:19:00Z</dcterms:created>
  <dcterms:modified xsi:type="dcterms:W3CDTF">2020-09-14T13:19:00Z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0x0101006B9E3B01D9684C4B803555911FEB14E7</vt:lpwstr>
  </property>
</Properties>
</file>